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D8D7" w14:textId="77777777" w:rsidR="00FA0094" w:rsidRPr="0043108A" w:rsidRDefault="00FA0094">
      <w:pPr>
        <w:autoSpaceDE w:val="0"/>
        <w:autoSpaceDN w:val="0"/>
        <w:spacing w:after="78" w:line="220" w:lineRule="exact"/>
        <w:rPr>
          <w:rFonts w:ascii="Times New Roman" w:hAnsi="Times New Roman" w:cs="Times New Roman"/>
        </w:rPr>
      </w:pPr>
    </w:p>
    <w:p w14:paraId="62822017" w14:textId="77777777" w:rsidR="0043108A" w:rsidRPr="0043108A" w:rsidRDefault="0043108A" w:rsidP="0043108A">
      <w:pPr>
        <w:spacing w:after="36" w:line="254" w:lineRule="auto"/>
        <w:ind w:right="1341"/>
        <w:jc w:val="center"/>
        <w:rPr>
          <w:rFonts w:ascii="Times New Roman" w:eastAsia="Times New Roman" w:hAnsi="Times New Roman" w:cs="Times New Roman"/>
          <w:b/>
          <w:color w:val="000000" w:themeColor="text1"/>
          <w:sz w:val="24"/>
          <w:lang w:val="ru-RU"/>
        </w:rPr>
      </w:pPr>
    </w:p>
    <w:p w14:paraId="35160034"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2812894F"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tbl>
      <w:tblPr>
        <w:tblStyle w:val="aff0"/>
        <w:tblpPr w:leftFromText="180" w:rightFromText="180" w:vertAnchor="text" w:horzAnchor="margin" w:tblpXSpec="right" w:tblpY="1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104"/>
      </w:tblGrid>
      <w:tr w:rsidR="0043108A" w:rsidRPr="0043108A" w14:paraId="0EA97B2A" w14:textId="77777777" w:rsidTr="0043108A">
        <w:trPr>
          <w:trHeight w:val="1843"/>
        </w:trPr>
        <w:tc>
          <w:tcPr>
            <w:tcW w:w="5240" w:type="dxa"/>
          </w:tcPr>
          <w:p w14:paraId="6A2A5AF0" w14:textId="77777777" w:rsidR="0043108A" w:rsidRPr="0043108A" w:rsidRDefault="0043108A">
            <w:pPr>
              <w:widowControl w:val="0"/>
              <w:spacing w:after="125" w:line="254" w:lineRule="auto"/>
              <w:ind w:left="2" w:hanging="2"/>
              <w:contextualSpacing/>
              <w:rPr>
                <w:rFonts w:ascii="Times New Roman" w:hAnsi="Times New Roman" w:cs="Times New Roman"/>
                <w:lang w:val="ru-RU"/>
              </w:rPr>
            </w:pPr>
            <w:r w:rsidRPr="0043108A">
              <w:rPr>
                <w:rFonts w:ascii="Times New Roman" w:hAnsi="Times New Roman" w:cs="Times New Roman"/>
                <w:lang w:val="ru-RU"/>
              </w:rPr>
              <w:t>ПРИНЯТО</w:t>
            </w:r>
          </w:p>
          <w:p w14:paraId="75EF8EB6" w14:textId="77777777" w:rsidR="0043108A" w:rsidRPr="0043108A" w:rsidRDefault="0043108A">
            <w:pPr>
              <w:widowControl w:val="0"/>
              <w:spacing w:after="125" w:line="254" w:lineRule="auto"/>
              <w:ind w:left="2" w:hanging="2"/>
              <w:contextualSpacing/>
              <w:rPr>
                <w:rFonts w:ascii="Times New Roman" w:hAnsi="Times New Roman" w:cs="Times New Roman"/>
                <w:lang w:val="ru-RU"/>
              </w:rPr>
            </w:pPr>
            <w:r w:rsidRPr="0043108A">
              <w:rPr>
                <w:rFonts w:ascii="Times New Roman" w:hAnsi="Times New Roman" w:cs="Times New Roman"/>
                <w:lang w:val="ru-RU"/>
              </w:rPr>
              <w:t>решением ШМС</w:t>
            </w:r>
          </w:p>
          <w:p w14:paraId="0242E10B" w14:textId="77777777" w:rsidR="0043108A" w:rsidRPr="0043108A" w:rsidRDefault="0043108A">
            <w:pPr>
              <w:widowControl w:val="0"/>
              <w:spacing w:after="125" w:line="254" w:lineRule="auto"/>
              <w:ind w:left="2" w:hanging="2"/>
              <w:contextualSpacing/>
              <w:rPr>
                <w:rFonts w:ascii="Times New Roman" w:hAnsi="Times New Roman" w:cs="Times New Roman"/>
                <w:u w:val="single"/>
              </w:rPr>
            </w:pPr>
            <w:r w:rsidRPr="0043108A">
              <w:rPr>
                <w:rFonts w:ascii="Times New Roman" w:hAnsi="Times New Roman" w:cs="Times New Roman"/>
                <w:lang w:val="ru-RU"/>
              </w:rPr>
              <w:t xml:space="preserve">Протокол № </w:t>
            </w:r>
            <w:r w:rsidRPr="0043108A">
              <w:rPr>
                <w:rFonts w:ascii="Times New Roman" w:hAnsi="Times New Roman" w:cs="Times New Roman"/>
                <w:u w:val="single"/>
                <w:lang w:val="ru-RU"/>
              </w:rPr>
              <w:t xml:space="preserve">1 от  29.08. </w:t>
            </w:r>
            <w:r w:rsidRPr="0043108A">
              <w:rPr>
                <w:rFonts w:ascii="Times New Roman" w:hAnsi="Times New Roman" w:cs="Times New Roman"/>
                <w:u w:val="single"/>
              </w:rPr>
              <w:t>2022г.</w:t>
            </w:r>
          </w:p>
          <w:p w14:paraId="5AC01F76" w14:textId="77777777" w:rsidR="0043108A" w:rsidRPr="0043108A" w:rsidRDefault="0043108A">
            <w:pPr>
              <w:widowControl w:val="0"/>
              <w:spacing w:after="125"/>
              <w:ind w:left="2" w:hanging="2"/>
              <w:contextualSpacing/>
              <w:rPr>
                <w:rFonts w:ascii="Times New Roman" w:hAnsi="Times New Roman" w:cs="Times New Roman"/>
              </w:rPr>
            </w:pPr>
          </w:p>
          <w:p w14:paraId="1783E21D" w14:textId="77777777" w:rsidR="0043108A" w:rsidRPr="0043108A" w:rsidRDefault="0043108A">
            <w:pPr>
              <w:widowControl w:val="0"/>
              <w:spacing w:after="125"/>
              <w:ind w:left="2" w:hanging="2"/>
              <w:contextualSpacing/>
              <w:rPr>
                <w:rFonts w:ascii="Times New Roman" w:hAnsi="Times New Roman" w:cs="Times New Roman"/>
              </w:rPr>
            </w:pPr>
          </w:p>
          <w:p w14:paraId="398640C3" w14:textId="77777777" w:rsidR="0043108A" w:rsidRPr="0043108A" w:rsidRDefault="0043108A">
            <w:pPr>
              <w:widowControl w:val="0"/>
              <w:spacing w:after="125"/>
              <w:ind w:left="2" w:hanging="2"/>
              <w:contextualSpacing/>
              <w:rPr>
                <w:rFonts w:ascii="Times New Roman" w:hAnsi="Times New Roman" w:cs="Times New Roman"/>
              </w:rPr>
            </w:pPr>
          </w:p>
        </w:tc>
        <w:tc>
          <w:tcPr>
            <w:tcW w:w="4104" w:type="dxa"/>
          </w:tcPr>
          <w:p w14:paraId="6E6F4497" w14:textId="77777777" w:rsidR="0043108A" w:rsidRPr="0043108A" w:rsidRDefault="0043108A">
            <w:pPr>
              <w:widowControl w:val="0"/>
              <w:spacing w:after="125"/>
              <w:ind w:left="2" w:hanging="2"/>
              <w:contextualSpacing/>
              <w:rPr>
                <w:rFonts w:ascii="Times New Roman" w:hAnsi="Times New Roman" w:cs="Times New Roman"/>
                <w:lang w:val="ru-RU"/>
              </w:rPr>
            </w:pPr>
            <w:r w:rsidRPr="0043108A">
              <w:rPr>
                <w:rFonts w:ascii="Times New Roman" w:hAnsi="Times New Roman" w:cs="Times New Roman"/>
                <w:lang w:val="ru-RU"/>
              </w:rPr>
              <w:t xml:space="preserve">               СОГЛАСОВАНО</w:t>
            </w:r>
          </w:p>
          <w:p w14:paraId="3DA74732" w14:textId="77777777" w:rsidR="0043108A" w:rsidRPr="0043108A" w:rsidRDefault="0043108A">
            <w:pPr>
              <w:widowControl w:val="0"/>
              <w:spacing w:after="125"/>
              <w:ind w:left="2" w:hanging="2"/>
              <w:contextualSpacing/>
              <w:rPr>
                <w:rFonts w:ascii="Times New Roman" w:hAnsi="Times New Roman" w:cs="Times New Roman"/>
                <w:lang w:val="ru-RU"/>
              </w:rPr>
            </w:pPr>
            <w:r w:rsidRPr="0043108A">
              <w:rPr>
                <w:rFonts w:ascii="Times New Roman" w:hAnsi="Times New Roman" w:cs="Times New Roman"/>
                <w:lang w:val="ru-RU"/>
              </w:rPr>
              <w:t>с заместителем директора по УВР</w:t>
            </w:r>
          </w:p>
          <w:p w14:paraId="55632A32" w14:textId="77777777" w:rsidR="0043108A" w:rsidRPr="0043108A" w:rsidRDefault="0043108A">
            <w:pPr>
              <w:widowControl w:val="0"/>
              <w:spacing w:after="125"/>
              <w:ind w:left="2" w:hanging="2"/>
              <w:contextualSpacing/>
              <w:rPr>
                <w:rFonts w:ascii="Times New Roman" w:hAnsi="Times New Roman" w:cs="Times New Roman"/>
              </w:rPr>
            </w:pPr>
            <w:r w:rsidRPr="0043108A">
              <w:rPr>
                <w:rFonts w:ascii="Times New Roman" w:hAnsi="Times New Roman" w:cs="Times New Roman"/>
              </w:rPr>
              <w:t>__________/Магомедова П.С. /</w:t>
            </w:r>
          </w:p>
          <w:p w14:paraId="5856A29E" w14:textId="77777777" w:rsidR="0043108A" w:rsidRPr="0043108A" w:rsidRDefault="0043108A">
            <w:pPr>
              <w:widowControl w:val="0"/>
              <w:spacing w:after="125"/>
              <w:ind w:left="2" w:hanging="2"/>
              <w:contextualSpacing/>
              <w:rPr>
                <w:rFonts w:ascii="Times New Roman" w:hAnsi="Times New Roman" w:cs="Times New Roman"/>
                <w:u w:val="single"/>
              </w:rPr>
            </w:pPr>
          </w:p>
        </w:tc>
      </w:tr>
    </w:tbl>
    <w:p w14:paraId="16E6C617"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2E4A0CF0"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69DF2FF2"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323F522C"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4240341B"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341BCCA5"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2986B1CE"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2F5FF9D6"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100063F5"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7A075FFA"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07F9FFF2"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24"/>
          <w:lang w:val="ru-RU"/>
        </w:rPr>
      </w:pPr>
    </w:p>
    <w:p w14:paraId="1CDC9FCA" w14:textId="77777777" w:rsidR="0043108A" w:rsidRPr="0043108A" w:rsidRDefault="0043108A" w:rsidP="0043108A">
      <w:pPr>
        <w:spacing w:after="36" w:line="254" w:lineRule="auto"/>
        <w:ind w:right="1341"/>
        <w:jc w:val="center"/>
        <w:rPr>
          <w:rFonts w:ascii="Times New Roman" w:eastAsia="Times New Roman" w:hAnsi="Times New Roman" w:cs="Times New Roman"/>
          <w:color w:val="000000"/>
          <w:sz w:val="32"/>
          <w:lang w:val="ru-RU"/>
        </w:rPr>
      </w:pPr>
      <w:r w:rsidRPr="0043108A">
        <w:rPr>
          <w:rFonts w:ascii="Times New Roman" w:eastAsia="Times New Roman" w:hAnsi="Times New Roman" w:cs="Times New Roman"/>
          <w:b/>
          <w:color w:val="000000"/>
          <w:sz w:val="24"/>
          <w:lang w:val="ru-RU"/>
        </w:rPr>
        <w:t xml:space="preserve">                   </w:t>
      </w:r>
      <w:r w:rsidRPr="0043108A">
        <w:rPr>
          <w:rFonts w:ascii="Times New Roman" w:eastAsia="Times New Roman" w:hAnsi="Times New Roman" w:cs="Times New Roman"/>
          <w:b/>
          <w:color w:val="000000"/>
          <w:sz w:val="32"/>
          <w:lang w:val="ru-RU"/>
        </w:rPr>
        <w:t>РАБОЧАЯ ПРОГРАММА</w:t>
      </w:r>
    </w:p>
    <w:p w14:paraId="56EAB6B0" w14:textId="77777777" w:rsidR="0043108A" w:rsidRPr="0043108A" w:rsidRDefault="0043108A" w:rsidP="0043108A">
      <w:pPr>
        <w:spacing w:after="0" w:line="372" w:lineRule="auto"/>
        <w:ind w:left="772" w:right="3457" w:hanging="10"/>
        <w:jc w:val="center"/>
        <w:rPr>
          <w:rFonts w:ascii="Times New Roman" w:eastAsia="Times New Roman" w:hAnsi="Times New Roman" w:cs="Times New Roman"/>
          <w:color w:val="000000"/>
          <w:sz w:val="32"/>
          <w:lang w:val="ru-RU"/>
        </w:rPr>
      </w:pPr>
      <w:r w:rsidRPr="0043108A">
        <w:rPr>
          <w:rFonts w:ascii="Times New Roman" w:eastAsia="Times New Roman" w:hAnsi="Times New Roman" w:cs="Times New Roman"/>
          <w:color w:val="000000"/>
          <w:sz w:val="32"/>
          <w:lang w:val="ru-RU"/>
        </w:rPr>
        <w:t xml:space="preserve">                             учебного предмета</w:t>
      </w:r>
    </w:p>
    <w:p w14:paraId="056F6185" w14:textId="77777777" w:rsidR="0043108A" w:rsidRPr="0043108A" w:rsidRDefault="0043108A" w:rsidP="0043108A">
      <w:pPr>
        <w:spacing w:after="0" w:line="264" w:lineRule="auto"/>
        <w:ind w:left="10" w:right="1159" w:hanging="10"/>
        <w:rPr>
          <w:rFonts w:ascii="Times New Roman" w:eastAsia="Times New Roman" w:hAnsi="Times New Roman" w:cs="Times New Roman"/>
          <w:color w:val="000000"/>
          <w:sz w:val="32"/>
          <w:lang w:val="ru-RU"/>
        </w:rPr>
      </w:pPr>
      <w:r w:rsidRPr="0043108A">
        <w:rPr>
          <w:rFonts w:ascii="Times New Roman" w:eastAsia="Times New Roman" w:hAnsi="Times New Roman" w:cs="Times New Roman"/>
          <w:color w:val="000000"/>
          <w:sz w:val="32"/>
          <w:lang w:val="ru-RU"/>
        </w:rPr>
        <w:t xml:space="preserve">                                            «Литературное чтение»</w:t>
      </w:r>
    </w:p>
    <w:p w14:paraId="1CFCEE28" w14:textId="1E6626DD" w:rsidR="0043108A" w:rsidRPr="0043108A" w:rsidRDefault="0043108A" w:rsidP="0043108A">
      <w:pPr>
        <w:spacing w:after="0" w:line="264" w:lineRule="auto"/>
        <w:ind w:left="10" w:right="1159" w:hanging="10"/>
        <w:rPr>
          <w:rFonts w:ascii="Times New Roman" w:eastAsia="Times New Roman" w:hAnsi="Times New Roman" w:cs="Times New Roman"/>
          <w:color w:val="000000"/>
          <w:sz w:val="32"/>
          <w:lang w:val="ru-RU"/>
        </w:rPr>
      </w:pPr>
      <w:r w:rsidRPr="0043108A">
        <w:rPr>
          <w:rFonts w:ascii="Times New Roman" w:eastAsia="Times New Roman" w:hAnsi="Times New Roman" w:cs="Times New Roman"/>
          <w:color w:val="000000"/>
          <w:sz w:val="32"/>
          <w:lang w:val="ru-RU"/>
        </w:rPr>
        <w:t xml:space="preserve">                          для 2</w:t>
      </w:r>
      <w:r w:rsidRPr="0043108A">
        <w:rPr>
          <w:rFonts w:ascii="Times New Roman" w:eastAsia="Times New Roman" w:hAnsi="Times New Roman" w:cs="Times New Roman"/>
          <w:color w:val="000000"/>
          <w:sz w:val="32"/>
          <w:lang w:val="ru-RU"/>
        </w:rPr>
        <w:t xml:space="preserve"> класса начального общего образования</w:t>
      </w:r>
    </w:p>
    <w:p w14:paraId="2E4928E8" w14:textId="7156ACE2" w:rsidR="0043108A" w:rsidRPr="0043108A" w:rsidRDefault="0043108A" w:rsidP="0043108A">
      <w:pPr>
        <w:spacing w:after="2070" w:line="264" w:lineRule="auto"/>
        <w:ind w:left="10" w:right="1154" w:hanging="10"/>
        <w:jc w:val="center"/>
        <w:rPr>
          <w:rFonts w:ascii="Times New Roman" w:eastAsia="Times New Roman" w:hAnsi="Times New Roman" w:cs="Times New Roman"/>
          <w:b/>
          <w:color w:val="000000" w:themeColor="text1"/>
          <w:sz w:val="24"/>
          <w:lang w:val="ru-RU"/>
        </w:rPr>
      </w:pPr>
      <w:r w:rsidRPr="0043108A">
        <w:rPr>
          <w:rFonts w:ascii="Times New Roman" w:eastAsia="Times New Roman" w:hAnsi="Times New Roman" w:cs="Times New Roman"/>
          <w:color w:val="000000"/>
          <w:sz w:val="32"/>
          <w:lang w:val="ru-RU"/>
        </w:rPr>
        <w:t xml:space="preserve">            </w:t>
      </w:r>
      <w:r w:rsidRPr="0043108A">
        <w:rPr>
          <w:rFonts w:ascii="Times New Roman" w:eastAsia="Times New Roman" w:hAnsi="Times New Roman" w:cs="Times New Roman"/>
          <w:color w:val="000000"/>
          <w:sz w:val="32"/>
          <w:lang w:val="ru-RU"/>
        </w:rPr>
        <w:t xml:space="preserve">   </w:t>
      </w:r>
      <w:r w:rsidRPr="0043108A">
        <w:rPr>
          <w:rFonts w:ascii="Times New Roman" w:eastAsia="Times New Roman" w:hAnsi="Times New Roman" w:cs="Times New Roman"/>
          <w:color w:val="000000"/>
          <w:sz w:val="32"/>
          <w:lang w:val="ru-RU"/>
        </w:rPr>
        <w:t>на 2022-2023 учебный год</w:t>
      </w:r>
    </w:p>
    <w:p w14:paraId="47B324D9"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3E996722"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1E165613"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59F0DEC2"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089E99BD"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477C924B"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11052EA6"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0EDB6342"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117BA35C"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4F36C5BB"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034C7173" w14:textId="22CBE1EA" w:rsidR="0043108A" w:rsidRPr="0043108A" w:rsidRDefault="0043108A" w:rsidP="0043108A">
      <w:pPr>
        <w:rPr>
          <w:rFonts w:ascii="Times New Roman" w:hAnsi="Times New Roman" w:cs="Times New Roman"/>
          <w:sz w:val="17"/>
          <w:szCs w:val="17"/>
        </w:rPr>
      </w:pPr>
    </w:p>
    <w:p w14:paraId="02A68B3A" w14:textId="4A37F2E8" w:rsidR="0043108A" w:rsidRPr="0043108A" w:rsidRDefault="0043108A" w:rsidP="0043108A">
      <w:pPr>
        <w:rPr>
          <w:rFonts w:ascii="Times New Roman" w:hAnsi="Times New Roman" w:cs="Times New Roman"/>
          <w:sz w:val="17"/>
          <w:szCs w:val="17"/>
        </w:rPr>
      </w:pPr>
    </w:p>
    <w:p w14:paraId="5F6E8905" w14:textId="2E8B7463" w:rsidR="0043108A" w:rsidRPr="0043108A" w:rsidRDefault="0043108A" w:rsidP="0043108A">
      <w:pPr>
        <w:rPr>
          <w:rFonts w:ascii="Times New Roman" w:hAnsi="Times New Roman" w:cs="Times New Roman"/>
          <w:sz w:val="17"/>
          <w:szCs w:val="17"/>
        </w:rPr>
      </w:pPr>
    </w:p>
    <w:p w14:paraId="36FCBF33" w14:textId="77777777" w:rsidR="0043108A" w:rsidRPr="0043108A" w:rsidRDefault="0043108A" w:rsidP="0043108A">
      <w:pPr>
        <w:rPr>
          <w:rFonts w:ascii="Times New Roman" w:hAnsi="Times New Roman" w:cs="Times New Roman"/>
          <w:sz w:val="17"/>
          <w:szCs w:val="17"/>
        </w:rPr>
      </w:pPr>
    </w:p>
    <w:p w14:paraId="26A90C71" w14:textId="77777777" w:rsidR="0043108A" w:rsidRPr="0043108A" w:rsidRDefault="0043108A" w:rsidP="0043108A">
      <w:pPr>
        <w:tabs>
          <w:tab w:val="left" w:pos="3828"/>
        </w:tabs>
        <w:rPr>
          <w:rFonts w:ascii="Times New Roman" w:hAnsi="Times New Roman" w:cs="Times New Roman"/>
          <w:sz w:val="17"/>
          <w:szCs w:val="17"/>
        </w:rPr>
      </w:pPr>
      <w:r w:rsidRPr="0043108A">
        <w:rPr>
          <w:rFonts w:ascii="Times New Roman" w:hAnsi="Times New Roman" w:cs="Times New Roman"/>
          <w:sz w:val="17"/>
          <w:szCs w:val="17"/>
        </w:rPr>
        <w:tab/>
      </w:r>
    </w:p>
    <w:p w14:paraId="3E4EFF5A" w14:textId="77777777" w:rsidR="0043108A" w:rsidRPr="0043108A" w:rsidRDefault="0043108A" w:rsidP="0043108A">
      <w:pPr>
        <w:tabs>
          <w:tab w:val="left" w:pos="8624"/>
        </w:tabs>
        <w:spacing w:after="125"/>
        <w:ind w:left="2" w:hanging="2"/>
        <w:contextualSpacing/>
        <w:jc w:val="center"/>
        <w:rPr>
          <w:rFonts w:ascii="Times New Roman" w:hAnsi="Times New Roman" w:cs="Times New Roman"/>
          <w:lang w:val="ru-RU"/>
        </w:rPr>
      </w:pPr>
      <w:r w:rsidRPr="0043108A">
        <w:rPr>
          <w:rFonts w:ascii="Times New Roman" w:hAnsi="Times New Roman" w:cs="Times New Roman"/>
          <w:sz w:val="17"/>
          <w:szCs w:val="17"/>
        </w:rPr>
        <w:tab/>
      </w:r>
      <w:r w:rsidRPr="0043108A">
        <w:rPr>
          <w:rFonts w:ascii="Times New Roman" w:hAnsi="Times New Roman" w:cs="Times New Roman"/>
          <w:u w:val="thick"/>
          <w:lang w:val="ru-RU"/>
        </w:rPr>
        <w:t>Составитель</w:t>
      </w:r>
      <w:r w:rsidRPr="0043108A">
        <w:rPr>
          <w:rFonts w:ascii="Times New Roman" w:hAnsi="Times New Roman" w:cs="Times New Roman"/>
          <w:spacing w:val="-4"/>
          <w:u w:val="thick"/>
          <w:lang w:val="ru-RU"/>
        </w:rPr>
        <w:t xml:space="preserve"> </w:t>
      </w:r>
      <w:r w:rsidRPr="0043108A">
        <w:rPr>
          <w:rFonts w:ascii="Times New Roman" w:hAnsi="Times New Roman" w:cs="Times New Roman"/>
          <w:u w:val="thick"/>
          <w:lang w:val="ru-RU"/>
        </w:rPr>
        <w:t>программы:</w:t>
      </w:r>
      <w:r w:rsidRPr="0043108A">
        <w:rPr>
          <w:rFonts w:ascii="Times New Roman" w:hAnsi="Times New Roman" w:cs="Times New Roman"/>
          <w:u w:val="thick"/>
          <w:lang w:val="ru-RU"/>
        </w:rPr>
        <w:tab/>
      </w:r>
    </w:p>
    <w:p w14:paraId="77A7084B" w14:textId="77777777" w:rsidR="0043108A" w:rsidRPr="0043108A" w:rsidRDefault="0043108A" w:rsidP="0043108A">
      <w:pPr>
        <w:spacing w:after="125"/>
        <w:ind w:left="2" w:hanging="2"/>
        <w:contextualSpacing/>
        <w:jc w:val="center"/>
        <w:rPr>
          <w:rFonts w:ascii="Times New Roman" w:hAnsi="Times New Roman" w:cs="Times New Roman"/>
          <w:lang w:val="ru-RU"/>
        </w:rPr>
      </w:pPr>
      <w:r w:rsidRPr="0043108A">
        <w:rPr>
          <w:rFonts w:ascii="Times New Roman" w:hAnsi="Times New Roman" w:cs="Times New Roman"/>
          <w:lang w:val="ru-RU"/>
        </w:rPr>
        <w:t>(Ф.И.О. учителя, составившего рабочую программу)</w:t>
      </w:r>
    </w:p>
    <w:p w14:paraId="5DF614F6" w14:textId="77777777" w:rsidR="0043108A" w:rsidRPr="0043108A" w:rsidRDefault="0043108A" w:rsidP="0043108A">
      <w:pPr>
        <w:spacing w:after="125" w:line="254" w:lineRule="auto"/>
        <w:ind w:left="2" w:right="86" w:hanging="2"/>
        <w:jc w:val="center"/>
        <w:rPr>
          <w:rFonts w:ascii="Times New Roman" w:hAnsi="Times New Roman" w:cs="Times New Roman"/>
          <w:lang w:val="ru-RU"/>
        </w:rPr>
      </w:pPr>
    </w:p>
    <w:p w14:paraId="448F1AFA" w14:textId="77777777" w:rsidR="0043108A" w:rsidRPr="0043108A" w:rsidRDefault="0043108A" w:rsidP="0043108A">
      <w:pPr>
        <w:tabs>
          <w:tab w:val="left" w:pos="3744"/>
        </w:tabs>
        <w:spacing w:after="125"/>
        <w:ind w:left="2" w:right="111" w:hanging="2"/>
        <w:contextualSpacing/>
        <w:jc w:val="center"/>
        <w:rPr>
          <w:rFonts w:ascii="Times New Roman" w:hAnsi="Times New Roman" w:cs="Times New Roman"/>
          <w:iCs/>
          <w:lang w:val="ru-RU"/>
        </w:rPr>
      </w:pPr>
    </w:p>
    <w:p w14:paraId="410ABB18" w14:textId="77777777" w:rsidR="0043108A" w:rsidRPr="0043108A" w:rsidRDefault="0043108A" w:rsidP="0043108A">
      <w:pPr>
        <w:tabs>
          <w:tab w:val="left" w:pos="3744"/>
        </w:tabs>
        <w:spacing w:after="125"/>
        <w:ind w:left="2" w:right="111" w:hanging="2"/>
        <w:contextualSpacing/>
        <w:jc w:val="center"/>
        <w:rPr>
          <w:rFonts w:ascii="Times New Roman" w:hAnsi="Times New Roman" w:cs="Times New Roman"/>
          <w:iCs/>
        </w:rPr>
      </w:pPr>
      <w:r w:rsidRPr="0043108A">
        <w:rPr>
          <w:rFonts w:ascii="Times New Roman" w:hAnsi="Times New Roman" w:cs="Times New Roman"/>
          <w:iCs/>
        </w:rPr>
        <w:t>Айти-Мохк 2022г</w:t>
      </w:r>
    </w:p>
    <w:p w14:paraId="53B84C21"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604D619B"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13A66C6D"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729A4166" w14:textId="77777777" w:rsidR="0043108A" w:rsidRPr="0043108A" w:rsidRDefault="0043108A" w:rsidP="0043108A">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16392441" w14:textId="77777777" w:rsidR="00FA0094" w:rsidRPr="0043108A" w:rsidRDefault="004D0291">
      <w:pPr>
        <w:autoSpaceDE w:val="0"/>
        <w:autoSpaceDN w:val="0"/>
        <w:spacing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ПОЯСНИТЕЛЬНАЯ ЗАПИСКА</w:t>
      </w:r>
    </w:p>
    <w:p w14:paraId="29308996" w14:textId="77777777" w:rsidR="00FA0094" w:rsidRPr="0043108A" w:rsidRDefault="004D0291">
      <w:pPr>
        <w:autoSpaceDE w:val="0"/>
        <w:autoSpaceDN w:val="0"/>
        <w:spacing w:before="346" w:after="0" w:line="281" w:lineRule="auto"/>
        <w:ind w:firstLine="180"/>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 xml:space="preserve">приоритеты духовно-нравственного развития, воспитания и социализации обучающихся,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сформулированные в Примерной программе воспитания.</w:t>
      </w:r>
    </w:p>
    <w:p w14:paraId="461B0D45" w14:textId="77777777" w:rsidR="00FA0094" w:rsidRPr="0043108A" w:rsidRDefault="004D0291">
      <w:pPr>
        <w:autoSpaceDE w:val="0"/>
        <w:autoSpaceDN w:val="0"/>
        <w:spacing w:before="262"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ОБЩАЯ ХАРАКТЕРИСТИКА УЧЕБНОГО ПРЕДМЕТА «ЛИТЕРАТУРНОЕ ЧТЕНИЕ»</w:t>
      </w:r>
    </w:p>
    <w:p w14:paraId="16D8D860" w14:textId="77777777" w:rsidR="00FA0094" w:rsidRPr="0043108A" w:rsidRDefault="004D0291">
      <w:pPr>
        <w:autoSpaceDE w:val="0"/>
        <w:autoSpaceDN w:val="0"/>
        <w:spacing w:before="168" w:after="0" w:line="286" w:lineRule="auto"/>
        <w:ind w:right="144" w:firstLine="180"/>
        <w:rPr>
          <w:rFonts w:ascii="Times New Roman" w:hAnsi="Times New Roman" w:cs="Times New Roman"/>
          <w:lang w:val="ru-RU"/>
        </w:rPr>
      </w:pPr>
      <w:r w:rsidRPr="0043108A">
        <w:rPr>
          <w:rFonts w:ascii="Times New Roman" w:eastAsia="Times New Roman" w:hAnsi="Times New Roman" w:cs="Times New Roman"/>
          <w:color w:val="000000"/>
          <w:sz w:val="24"/>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14:paraId="17F19938" w14:textId="77777777" w:rsidR="00FA0094" w:rsidRPr="0043108A" w:rsidRDefault="004D0291">
      <w:pPr>
        <w:autoSpaceDE w:val="0"/>
        <w:autoSpaceDN w:val="0"/>
        <w:spacing w:before="70" w:after="0" w:line="271" w:lineRule="auto"/>
        <w:ind w:right="144" w:firstLine="180"/>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14:paraId="2A8FB19E" w14:textId="77777777" w:rsidR="00FA0094" w:rsidRPr="0043108A" w:rsidRDefault="004D0291">
      <w:pPr>
        <w:autoSpaceDE w:val="0"/>
        <w:autoSpaceDN w:val="0"/>
        <w:spacing w:before="70" w:after="0" w:line="288" w:lineRule="auto"/>
        <w:ind w:firstLine="180"/>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 xml:space="preserve">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14:paraId="659DBDAF" w14:textId="77777777" w:rsidR="00FA0094" w:rsidRPr="0043108A" w:rsidRDefault="004D0291">
      <w:pPr>
        <w:tabs>
          <w:tab w:val="left" w:pos="180"/>
        </w:tabs>
        <w:autoSpaceDE w:val="0"/>
        <w:autoSpaceDN w:val="0"/>
        <w:spacing w:before="70" w:after="0" w:line="262" w:lineRule="auto"/>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14:paraId="6F82C0C2" w14:textId="77777777" w:rsidR="00FA0094" w:rsidRPr="0043108A" w:rsidRDefault="004D0291">
      <w:pPr>
        <w:tabs>
          <w:tab w:val="left" w:pos="180"/>
        </w:tabs>
        <w:autoSpaceDE w:val="0"/>
        <w:autoSpaceDN w:val="0"/>
        <w:spacing w:before="70" w:after="0" w:line="262" w:lineRule="auto"/>
        <w:ind w:right="288"/>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14:paraId="0629B8AF" w14:textId="470FE92C" w:rsidR="00FA0094" w:rsidRPr="0043108A" w:rsidRDefault="00A956C2">
      <w:pPr>
        <w:autoSpaceDE w:val="0"/>
        <w:autoSpaceDN w:val="0"/>
        <w:spacing w:before="70" w:after="0" w:line="230" w:lineRule="auto"/>
        <w:ind w:left="180"/>
        <w:rPr>
          <w:rFonts w:ascii="Times New Roman" w:hAnsi="Times New Roman" w:cs="Times New Roman"/>
          <w:lang w:val="ru-RU"/>
        </w:rPr>
      </w:pPr>
      <w:r w:rsidRPr="0043108A">
        <w:rPr>
          <w:rFonts w:ascii="Times New Roman" w:hAnsi="Times New Roman" w:cs="Times New Roman"/>
          <w:lang w:val="ru-RU"/>
        </w:rPr>
        <w:t xml:space="preserve">В соответствии с региональным Учебным планом на изучение литературного чтения во 2 классе </w:t>
      </w:r>
      <w:r w:rsidRPr="0043108A">
        <w:rPr>
          <w:rFonts w:ascii="Times New Roman" w:eastAsia="Times New Roman" w:hAnsi="Times New Roman" w:cs="Times New Roman"/>
          <w:color w:val="000000"/>
          <w:sz w:val="24"/>
          <w:lang w:val="ru-RU"/>
        </w:rPr>
        <w:t xml:space="preserve"> отводится 102 ч.</w:t>
      </w:r>
    </w:p>
    <w:p w14:paraId="099EBBC3" w14:textId="77777777" w:rsidR="00FA0094" w:rsidRPr="0043108A" w:rsidRDefault="004D0291">
      <w:pPr>
        <w:autoSpaceDE w:val="0"/>
        <w:autoSpaceDN w:val="0"/>
        <w:spacing w:before="262"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ЦЕЛИ ИЗУЧЕНИЯ УЧЕБНОГО ПРЕДМЕТА «ЛИТЕРАТУРНОЕ ЧТЕНИЕ»</w:t>
      </w:r>
    </w:p>
    <w:p w14:paraId="2995E56F" w14:textId="77777777" w:rsidR="00FA0094" w:rsidRPr="0043108A" w:rsidRDefault="004D0291">
      <w:pPr>
        <w:autoSpaceDE w:val="0"/>
        <w:autoSpaceDN w:val="0"/>
        <w:spacing w:before="166" w:after="0" w:line="271" w:lineRule="auto"/>
        <w:ind w:right="720" w:firstLine="180"/>
        <w:rPr>
          <w:rFonts w:ascii="Times New Roman" w:hAnsi="Times New Roman" w:cs="Times New Roman"/>
          <w:lang w:val="ru-RU"/>
        </w:rPr>
      </w:pPr>
      <w:r w:rsidRPr="0043108A">
        <w:rPr>
          <w:rFonts w:ascii="Times New Roman" w:eastAsia="Times New Roman" w:hAnsi="Times New Roman" w:cs="Times New Roman"/>
          <w:color w:val="000000"/>
          <w:sz w:val="24"/>
          <w:lang w:val="ru-RU"/>
        </w:rPr>
        <w:lastRenderedPageBreak/>
        <w:t xml:space="preserve">Приоритетная </w:t>
      </w:r>
      <w:r w:rsidRPr="0043108A">
        <w:rPr>
          <w:rFonts w:ascii="Times New Roman" w:eastAsia="Times New Roman" w:hAnsi="Times New Roman" w:cs="Times New Roman"/>
          <w:b/>
          <w:color w:val="000000"/>
          <w:sz w:val="24"/>
          <w:lang w:val="ru-RU"/>
        </w:rPr>
        <w:t xml:space="preserve">цель </w:t>
      </w:r>
      <w:r w:rsidRPr="0043108A">
        <w:rPr>
          <w:rFonts w:ascii="Times New Roman" w:eastAsia="Times New Roman" w:hAnsi="Times New Roman" w:cs="Times New Roman"/>
          <w:color w:val="000000"/>
          <w:sz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w:t>
      </w:r>
    </w:p>
    <w:p w14:paraId="768F92A3" w14:textId="77777777" w:rsidR="00FA0094" w:rsidRPr="0043108A" w:rsidRDefault="00FA0094">
      <w:pPr>
        <w:rPr>
          <w:rFonts w:ascii="Times New Roman" w:hAnsi="Times New Roman" w:cs="Times New Roman"/>
          <w:lang w:val="ru-RU"/>
        </w:rPr>
        <w:sectPr w:rsidR="00FA0094" w:rsidRPr="0043108A">
          <w:pgSz w:w="11900" w:h="16840"/>
          <w:pgMar w:top="298" w:right="650" w:bottom="338" w:left="666" w:header="720" w:footer="720" w:gutter="0"/>
          <w:cols w:space="720" w:equalWidth="0">
            <w:col w:w="10584" w:space="0"/>
          </w:cols>
          <w:docGrid w:linePitch="360"/>
        </w:sectPr>
      </w:pPr>
    </w:p>
    <w:p w14:paraId="7CF963B5" w14:textId="77777777" w:rsidR="00FA0094" w:rsidRPr="0043108A" w:rsidRDefault="00FA0094">
      <w:pPr>
        <w:autoSpaceDE w:val="0"/>
        <w:autoSpaceDN w:val="0"/>
        <w:spacing w:after="66" w:line="220" w:lineRule="exact"/>
        <w:rPr>
          <w:rFonts w:ascii="Times New Roman" w:hAnsi="Times New Roman" w:cs="Times New Roman"/>
          <w:lang w:val="ru-RU"/>
        </w:rPr>
      </w:pPr>
    </w:p>
    <w:p w14:paraId="0673178F" w14:textId="77777777" w:rsidR="00FA0094" w:rsidRPr="0043108A" w:rsidRDefault="004D0291">
      <w:pPr>
        <w:autoSpaceDE w:val="0"/>
        <w:autoSpaceDN w:val="0"/>
        <w:spacing w:after="0" w:line="281" w:lineRule="auto"/>
        <w:ind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сформированность предметных и универсальных действий в процессе изучения предмета«Литературное чтение» станут фундаментом обучения в основном звене школы, а также будут востребованы в жизни.</w:t>
      </w:r>
    </w:p>
    <w:p w14:paraId="085B85B8" w14:textId="77777777" w:rsidR="00FA0094" w:rsidRPr="0043108A" w:rsidRDefault="004D0291">
      <w:pPr>
        <w:tabs>
          <w:tab w:val="left" w:pos="180"/>
        </w:tabs>
        <w:autoSpaceDE w:val="0"/>
        <w:autoSpaceDN w:val="0"/>
        <w:spacing w:before="190" w:after="0" w:line="262" w:lineRule="auto"/>
        <w:ind w:right="432"/>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14:paraId="3A25A33C" w14:textId="77777777" w:rsidR="00FA0094" w:rsidRPr="0043108A" w:rsidRDefault="004D0291">
      <w:pPr>
        <w:autoSpaceDE w:val="0"/>
        <w:autoSpaceDN w:val="0"/>
        <w:spacing w:before="178" w:after="0" w:line="262"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14:paraId="50F401E6" w14:textId="77777777" w:rsidR="00FA0094" w:rsidRPr="0043108A" w:rsidRDefault="004D0291">
      <w:pPr>
        <w:autoSpaceDE w:val="0"/>
        <w:autoSpaceDN w:val="0"/>
        <w:spacing w:before="192"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достижение необходимого для продолжения образования уровня общего речевого развития;</w:t>
      </w:r>
    </w:p>
    <w:p w14:paraId="3BF9AADF" w14:textId="77777777" w:rsidR="00FA0094" w:rsidRPr="0043108A" w:rsidRDefault="004D0291">
      <w:pPr>
        <w:autoSpaceDE w:val="0"/>
        <w:autoSpaceDN w:val="0"/>
        <w:spacing w:before="192" w:after="0" w:line="262" w:lineRule="auto"/>
        <w:ind w:left="420" w:right="576"/>
        <w:rPr>
          <w:rFonts w:ascii="Times New Roman" w:hAnsi="Times New Roman" w:cs="Times New Roman"/>
          <w:lang w:val="ru-RU"/>
        </w:rPr>
      </w:pPr>
      <w:r w:rsidRPr="0043108A">
        <w:rPr>
          <w:rFonts w:ascii="Times New Roman" w:eastAsia="Times New Roman" w:hAnsi="Times New Roman" w:cs="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14:paraId="741D1070" w14:textId="77777777" w:rsidR="00FA0094" w:rsidRPr="0043108A" w:rsidRDefault="004D0291">
      <w:pPr>
        <w:autoSpaceDE w:val="0"/>
        <w:autoSpaceDN w:val="0"/>
        <w:spacing w:before="190" w:after="0" w:line="262" w:lineRule="auto"/>
        <w:ind w:left="420"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14:paraId="1A0C9A51" w14:textId="77777777" w:rsidR="00FA0094" w:rsidRPr="0043108A" w:rsidRDefault="004D0291">
      <w:pPr>
        <w:autoSpaceDE w:val="0"/>
        <w:autoSpaceDN w:val="0"/>
        <w:spacing w:before="190" w:after="0" w:line="286"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  овладение элементарными умениями анализа и интерпретации текста, осознанного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 xml:space="preserve">использования при анализе текста изученных литературных понятий: прозаическая и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 xml:space="preserve">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выразительности (сравнение, эпитет, олицетворение);</w:t>
      </w:r>
    </w:p>
    <w:p w14:paraId="7088D231" w14:textId="77777777" w:rsidR="00FA0094" w:rsidRPr="0043108A" w:rsidRDefault="004D0291">
      <w:pPr>
        <w:autoSpaceDE w:val="0"/>
        <w:autoSpaceDN w:val="0"/>
        <w:spacing w:before="190" w:after="0" w:line="262"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14:paraId="4BF4878E" w14:textId="77777777" w:rsidR="00FA0094" w:rsidRPr="0043108A" w:rsidRDefault="00FA0094">
      <w:pPr>
        <w:rPr>
          <w:rFonts w:ascii="Times New Roman" w:hAnsi="Times New Roman" w:cs="Times New Roman"/>
          <w:lang w:val="ru-RU"/>
        </w:rPr>
        <w:sectPr w:rsidR="00FA0094" w:rsidRPr="0043108A">
          <w:pgSz w:w="11900" w:h="16840"/>
          <w:pgMar w:top="286" w:right="794" w:bottom="1440" w:left="666" w:header="720" w:footer="720" w:gutter="0"/>
          <w:cols w:space="720" w:equalWidth="0">
            <w:col w:w="10440" w:space="0"/>
          </w:cols>
          <w:docGrid w:linePitch="360"/>
        </w:sectPr>
      </w:pPr>
    </w:p>
    <w:p w14:paraId="7F011FD5" w14:textId="77777777" w:rsidR="00FA0094" w:rsidRPr="0043108A" w:rsidRDefault="00FA0094">
      <w:pPr>
        <w:autoSpaceDE w:val="0"/>
        <w:autoSpaceDN w:val="0"/>
        <w:spacing w:after="78" w:line="220" w:lineRule="exact"/>
        <w:rPr>
          <w:rFonts w:ascii="Times New Roman" w:hAnsi="Times New Roman" w:cs="Times New Roman"/>
          <w:lang w:val="ru-RU"/>
        </w:rPr>
      </w:pPr>
    </w:p>
    <w:p w14:paraId="692F38FE" w14:textId="77777777" w:rsidR="00FA0094" w:rsidRPr="0043108A" w:rsidRDefault="004D0291">
      <w:pPr>
        <w:autoSpaceDE w:val="0"/>
        <w:autoSpaceDN w:val="0"/>
        <w:spacing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 xml:space="preserve">СОДЕРЖАНИЕ УЧЕБНОГО ПРЕДМЕТА </w:t>
      </w:r>
    </w:p>
    <w:p w14:paraId="53AA69F9" w14:textId="77777777" w:rsidR="00FA0094" w:rsidRPr="0043108A" w:rsidRDefault="004D0291">
      <w:pPr>
        <w:tabs>
          <w:tab w:val="left" w:pos="180"/>
        </w:tabs>
        <w:autoSpaceDE w:val="0"/>
        <w:autoSpaceDN w:val="0"/>
        <w:spacing w:before="346" w:after="0" w:line="262" w:lineRule="auto"/>
        <w:ind w:left="60"/>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i/>
          <w:color w:val="000000"/>
          <w:sz w:val="24"/>
          <w:lang w:val="ru-RU"/>
        </w:rPr>
        <w:t>О нашей Родине.</w:t>
      </w:r>
      <w:r w:rsidRPr="0043108A">
        <w:rPr>
          <w:rFonts w:ascii="Times New Roman" w:eastAsia="Times New Roman" w:hAnsi="Times New Roman" w:cs="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w:t>
      </w:r>
    </w:p>
    <w:p w14:paraId="4BB05F68" w14:textId="77777777" w:rsidR="00FA0094" w:rsidRPr="0043108A" w:rsidRDefault="004D0291">
      <w:pPr>
        <w:autoSpaceDE w:val="0"/>
        <w:autoSpaceDN w:val="0"/>
        <w:spacing w:before="70" w:after="0" w:line="281" w:lineRule="auto"/>
        <w:ind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14:paraId="4848EC7A" w14:textId="77777777" w:rsidR="00FA0094" w:rsidRPr="0043108A" w:rsidRDefault="004D0291">
      <w:pPr>
        <w:autoSpaceDE w:val="0"/>
        <w:autoSpaceDN w:val="0"/>
        <w:spacing w:before="192" w:after="0" w:line="283" w:lineRule="auto"/>
        <w:ind w:right="288" w:firstLine="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Фольклор (устное народное творчество).</w:t>
      </w:r>
      <w:r w:rsidRPr="0043108A">
        <w:rPr>
          <w:rFonts w:ascii="Times New Roman" w:eastAsia="Times New Roman" w:hAnsi="Times New Roman" w:cs="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14:paraId="30A4DA0A" w14:textId="77777777" w:rsidR="00FA0094" w:rsidRPr="0043108A" w:rsidRDefault="004D0291">
      <w:pPr>
        <w:autoSpaceDE w:val="0"/>
        <w:autoSpaceDN w:val="0"/>
        <w:spacing w:before="70" w:after="0"/>
        <w:ind w:right="576"/>
        <w:rPr>
          <w:rFonts w:ascii="Times New Roman" w:hAnsi="Times New Roman" w:cs="Times New Roman"/>
          <w:lang w:val="ru-RU"/>
        </w:rPr>
      </w:pPr>
      <w:r w:rsidRPr="0043108A">
        <w:rPr>
          <w:rFonts w:ascii="Times New Roman" w:eastAsia="Times New Roman" w:hAnsi="Times New Roman" w:cs="Times New Roman"/>
          <w:color w:val="000000"/>
          <w:sz w:val="24"/>
          <w:lang w:val="ru-RU"/>
        </w:rPr>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F4D83AE" w14:textId="77777777" w:rsidR="00FA0094" w:rsidRPr="0043108A" w:rsidRDefault="004D0291">
      <w:pPr>
        <w:autoSpaceDE w:val="0"/>
        <w:autoSpaceDN w:val="0"/>
        <w:spacing w:before="190" w:after="0" w:line="286" w:lineRule="auto"/>
        <w:ind w:firstLine="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Звуки и краски родной природы в разные времена года.</w:t>
      </w:r>
      <w:r w:rsidRPr="0043108A">
        <w:rPr>
          <w:rFonts w:ascii="Times New Roman" w:eastAsia="Times New Roman" w:hAnsi="Times New Roman" w:cs="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14:paraId="1BC18015" w14:textId="77777777" w:rsidR="00FA0094" w:rsidRPr="0043108A" w:rsidRDefault="004D0291">
      <w:pPr>
        <w:autoSpaceDE w:val="0"/>
        <w:autoSpaceDN w:val="0"/>
        <w:spacing w:before="190" w:after="0" w:line="262" w:lineRule="auto"/>
        <w:jc w:val="center"/>
        <w:rPr>
          <w:rFonts w:ascii="Times New Roman" w:hAnsi="Times New Roman" w:cs="Times New Roman"/>
          <w:lang w:val="ru-RU"/>
        </w:rPr>
      </w:pPr>
      <w:r w:rsidRPr="0043108A">
        <w:rPr>
          <w:rFonts w:ascii="Times New Roman" w:eastAsia="Times New Roman" w:hAnsi="Times New Roman" w:cs="Times New Roman"/>
          <w:i/>
          <w:color w:val="000000"/>
          <w:sz w:val="24"/>
          <w:lang w:val="ru-RU"/>
        </w:rPr>
        <w:t>О детях и дружбе</w:t>
      </w:r>
      <w:r w:rsidRPr="0043108A">
        <w:rPr>
          <w:rFonts w:ascii="Times New Roman" w:eastAsia="Times New Roman" w:hAnsi="Times New Roman" w:cs="Times New Roman"/>
          <w:color w:val="000000"/>
          <w:sz w:val="24"/>
          <w:lang w:val="ru-RU"/>
        </w:rPr>
        <w:t>.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w:t>
      </w:r>
    </w:p>
    <w:p w14:paraId="695B5F3F" w14:textId="77777777" w:rsidR="00FA0094" w:rsidRPr="0043108A" w:rsidRDefault="004D0291">
      <w:pPr>
        <w:autoSpaceDE w:val="0"/>
        <w:autoSpaceDN w:val="0"/>
        <w:spacing w:before="72" w:after="0"/>
        <w:ind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7161E7DF" w14:textId="77777777" w:rsidR="00FA0094" w:rsidRPr="0043108A" w:rsidRDefault="004D0291">
      <w:pPr>
        <w:autoSpaceDE w:val="0"/>
        <w:autoSpaceDN w:val="0"/>
        <w:spacing w:before="190" w:after="0" w:line="281" w:lineRule="auto"/>
        <w:ind w:right="144" w:firstLine="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Мир сказок.</w:t>
      </w:r>
      <w:r w:rsidRPr="0043108A">
        <w:rPr>
          <w:rFonts w:ascii="Times New Roman" w:eastAsia="Times New Roman" w:hAnsi="Times New Roman" w:cs="Times New Roman"/>
          <w:color w:val="000000"/>
          <w:sz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14:paraId="54095D1B" w14:textId="77777777" w:rsidR="00FA0094" w:rsidRPr="0043108A" w:rsidRDefault="004D0291">
      <w:pPr>
        <w:autoSpaceDE w:val="0"/>
        <w:autoSpaceDN w:val="0"/>
        <w:spacing w:before="190" w:after="0"/>
        <w:ind w:firstLine="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О братьях наших меньших</w:t>
      </w:r>
      <w:r w:rsidRPr="0043108A">
        <w:rPr>
          <w:rFonts w:ascii="Times New Roman" w:eastAsia="Times New Roman" w:hAnsi="Times New Roman" w:cs="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w:t>
      </w:r>
    </w:p>
    <w:p w14:paraId="0645C1D5" w14:textId="77777777" w:rsidR="00FA0094" w:rsidRPr="0043108A" w:rsidRDefault="004D0291">
      <w:pPr>
        <w:autoSpaceDE w:val="0"/>
        <w:autoSpaceDN w:val="0"/>
        <w:spacing w:before="70" w:after="0" w:line="230" w:lineRule="auto"/>
        <w:rPr>
          <w:rFonts w:ascii="Times New Roman" w:hAnsi="Times New Roman" w:cs="Times New Roman"/>
          <w:lang w:val="ru-RU"/>
        </w:rPr>
      </w:pPr>
      <w:r w:rsidRPr="0043108A">
        <w:rPr>
          <w:rFonts w:ascii="Times New Roman" w:eastAsia="Times New Roman" w:hAnsi="Times New Roman" w:cs="Times New Roman"/>
          <w:color w:val="000000"/>
          <w:sz w:val="24"/>
          <w:lang w:val="ru-RU"/>
        </w:rPr>
        <w:t>Пришвина и др.).  Отражение образов животных в фольклоре (русские народные песни, загадки,</w:t>
      </w:r>
    </w:p>
    <w:p w14:paraId="3D29C6DF" w14:textId="77777777" w:rsidR="00FA0094" w:rsidRPr="0043108A" w:rsidRDefault="00FA0094">
      <w:pPr>
        <w:rPr>
          <w:rFonts w:ascii="Times New Roman" w:hAnsi="Times New Roman" w:cs="Times New Roman"/>
          <w:lang w:val="ru-RU"/>
        </w:rPr>
        <w:sectPr w:rsidR="00FA0094" w:rsidRPr="0043108A">
          <w:pgSz w:w="11900" w:h="16840"/>
          <w:pgMar w:top="298" w:right="650" w:bottom="324" w:left="666" w:header="720" w:footer="720" w:gutter="0"/>
          <w:cols w:space="720" w:equalWidth="0">
            <w:col w:w="10584" w:space="0"/>
          </w:cols>
          <w:docGrid w:linePitch="360"/>
        </w:sectPr>
      </w:pPr>
    </w:p>
    <w:p w14:paraId="06BF1F39" w14:textId="77777777" w:rsidR="00FA0094" w:rsidRPr="0043108A" w:rsidRDefault="00FA0094">
      <w:pPr>
        <w:autoSpaceDE w:val="0"/>
        <w:autoSpaceDN w:val="0"/>
        <w:spacing w:after="66" w:line="220" w:lineRule="exact"/>
        <w:rPr>
          <w:rFonts w:ascii="Times New Roman" w:hAnsi="Times New Roman" w:cs="Times New Roman"/>
          <w:lang w:val="ru-RU"/>
        </w:rPr>
      </w:pPr>
    </w:p>
    <w:p w14:paraId="6D1D88C0" w14:textId="77777777" w:rsidR="00FA0094" w:rsidRPr="0043108A" w:rsidRDefault="004D0291">
      <w:pPr>
        <w:autoSpaceDE w:val="0"/>
        <w:autoSpaceDN w:val="0"/>
        <w:spacing w:after="0" w:line="271" w:lineRule="auto"/>
        <w:ind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14:paraId="21140CB0" w14:textId="77777777" w:rsidR="00FA0094" w:rsidRPr="0043108A" w:rsidRDefault="004D0291">
      <w:pPr>
        <w:autoSpaceDE w:val="0"/>
        <w:autoSpaceDN w:val="0"/>
        <w:spacing w:before="70" w:after="0" w:line="262" w:lineRule="auto"/>
        <w:ind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14:paraId="193774D0" w14:textId="77777777" w:rsidR="00FA0094" w:rsidRPr="0043108A" w:rsidRDefault="004D0291">
      <w:pPr>
        <w:autoSpaceDE w:val="0"/>
        <w:autoSpaceDN w:val="0"/>
        <w:spacing w:before="70" w:after="0" w:line="262" w:lineRule="auto"/>
        <w:ind w:right="576"/>
        <w:rPr>
          <w:rFonts w:ascii="Times New Roman" w:hAnsi="Times New Roman" w:cs="Times New Roman"/>
          <w:lang w:val="ru-RU"/>
        </w:rPr>
      </w:pPr>
      <w:r w:rsidRPr="0043108A">
        <w:rPr>
          <w:rFonts w:ascii="Times New Roman" w:eastAsia="Times New Roman" w:hAnsi="Times New Roman" w:cs="Times New Roman"/>
          <w:color w:val="000000"/>
          <w:sz w:val="24"/>
          <w:lang w:val="ru-RU"/>
        </w:rPr>
        <w:t>Знакомство с художниками-иллюстраторами, анималистами (без использования термина): Е. И. Чарушин, В. В. Бианки.</w:t>
      </w:r>
    </w:p>
    <w:p w14:paraId="7F88FDDD" w14:textId="77777777" w:rsidR="00FA0094" w:rsidRPr="0043108A" w:rsidRDefault="004D0291">
      <w:pPr>
        <w:autoSpaceDE w:val="0"/>
        <w:autoSpaceDN w:val="0"/>
        <w:spacing w:before="190" w:after="0" w:line="281" w:lineRule="auto"/>
        <w:ind w:firstLine="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О наших близких, о семье</w:t>
      </w:r>
      <w:r w:rsidRPr="0043108A">
        <w:rPr>
          <w:rFonts w:ascii="Times New Roman" w:eastAsia="Times New Roman" w:hAnsi="Times New Roman" w:cs="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580113A" w14:textId="77777777" w:rsidR="00FA0094" w:rsidRPr="0043108A" w:rsidRDefault="004D0291">
      <w:pPr>
        <w:autoSpaceDE w:val="0"/>
        <w:autoSpaceDN w:val="0"/>
        <w:spacing w:before="190" w:after="0" w:line="281" w:lineRule="auto"/>
        <w:ind w:firstLine="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Зарубежная литература</w:t>
      </w:r>
      <w:r w:rsidRPr="0043108A">
        <w:rPr>
          <w:rFonts w:ascii="Times New Roman" w:eastAsia="Times New Roman" w:hAnsi="Times New Roman" w:cs="Times New Roman"/>
          <w:color w:val="000000"/>
          <w:sz w:val="24"/>
          <w:lang w:val="ru-RU"/>
        </w:rPr>
        <w:t xml:space="preserve">. Круг чтения: литературная (авторская) сказка (не менее двух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D21C758" w14:textId="77777777" w:rsidR="00FA0094" w:rsidRPr="0043108A" w:rsidRDefault="004D0291">
      <w:pPr>
        <w:autoSpaceDE w:val="0"/>
        <w:autoSpaceDN w:val="0"/>
        <w:spacing w:before="190" w:after="0"/>
        <w:ind w:firstLine="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Библиографическая культура(работа  с  детской  книгой и справочной литературой)</w:t>
      </w:r>
      <w:r w:rsidRPr="0043108A">
        <w:rPr>
          <w:rFonts w:ascii="Times New Roman" w:eastAsia="Times New Roman" w:hAnsi="Times New Roman" w:cs="Times New Roman"/>
          <w:color w:val="000000"/>
          <w:sz w:val="24"/>
          <w:lang w:val="ru-RU"/>
        </w:rPr>
        <w:t xml:space="preserve">. Книга как источник необходимых знаний. Элементы книги: содержание или оглавление, аннотация,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14:paraId="73E95CAC" w14:textId="77777777" w:rsidR="00FA0094" w:rsidRPr="0043108A" w:rsidRDefault="00FA0094">
      <w:pPr>
        <w:rPr>
          <w:rFonts w:ascii="Times New Roman" w:hAnsi="Times New Roman" w:cs="Times New Roman"/>
          <w:lang w:val="ru-RU"/>
        </w:rPr>
        <w:sectPr w:rsidR="00FA0094" w:rsidRPr="0043108A">
          <w:pgSz w:w="11900" w:h="16840"/>
          <w:pgMar w:top="286" w:right="720" w:bottom="1440" w:left="666" w:header="720" w:footer="720" w:gutter="0"/>
          <w:cols w:space="720" w:equalWidth="0">
            <w:col w:w="10514" w:space="0"/>
          </w:cols>
          <w:docGrid w:linePitch="360"/>
        </w:sectPr>
      </w:pPr>
    </w:p>
    <w:p w14:paraId="5A952D4A" w14:textId="77777777" w:rsidR="00FA0094" w:rsidRPr="0043108A" w:rsidRDefault="00FA0094">
      <w:pPr>
        <w:autoSpaceDE w:val="0"/>
        <w:autoSpaceDN w:val="0"/>
        <w:spacing w:after="78" w:line="220" w:lineRule="exact"/>
        <w:rPr>
          <w:rFonts w:ascii="Times New Roman" w:hAnsi="Times New Roman" w:cs="Times New Roman"/>
          <w:lang w:val="ru-RU"/>
        </w:rPr>
      </w:pPr>
    </w:p>
    <w:p w14:paraId="27F764FF" w14:textId="77777777" w:rsidR="00FA0094" w:rsidRPr="0043108A" w:rsidRDefault="004D0291">
      <w:pPr>
        <w:autoSpaceDE w:val="0"/>
        <w:autoSpaceDN w:val="0"/>
        <w:spacing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ПЛАНИРУЕМЫЕ ОБРАЗОВАТЕЛЬНЫЕ РЕЗУЛЬТАТЫ</w:t>
      </w:r>
    </w:p>
    <w:p w14:paraId="58EA60CE" w14:textId="77777777" w:rsidR="00FA0094" w:rsidRPr="0043108A" w:rsidRDefault="004D0291">
      <w:pPr>
        <w:tabs>
          <w:tab w:val="left" w:pos="180"/>
        </w:tabs>
        <w:autoSpaceDE w:val="0"/>
        <w:autoSpaceDN w:val="0"/>
        <w:spacing w:before="346" w:after="0" w:line="262" w:lineRule="auto"/>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14:paraId="32909455" w14:textId="77777777" w:rsidR="00FA0094" w:rsidRPr="0043108A" w:rsidRDefault="004D0291">
      <w:pPr>
        <w:autoSpaceDE w:val="0"/>
        <w:autoSpaceDN w:val="0"/>
        <w:spacing w:before="262"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ЛИЧНОСТНЫЕ РЕЗУЛЬТАТЫ</w:t>
      </w:r>
    </w:p>
    <w:p w14:paraId="6F973E05" w14:textId="77777777" w:rsidR="00FA0094" w:rsidRPr="0043108A" w:rsidRDefault="004D0291">
      <w:pPr>
        <w:autoSpaceDE w:val="0"/>
        <w:autoSpaceDN w:val="0"/>
        <w:spacing w:before="166" w:after="0" w:line="286" w:lineRule="auto"/>
        <w:ind w:firstLine="180"/>
        <w:rPr>
          <w:rFonts w:ascii="Times New Roman" w:hAnsi="Times New Roman" w:cs="Times New Roman"/>
          <w:lang w:val="ru-RU"/>
        </w:rPr>
      </w:pPr>
      <w:r w:rsidRPr="0043108A">
        <w:rPr>
          <w:rFonts w:ascii="Times New Roman" w:eastAsia="Times New Roman" w:hAnsi="Times New Roman" w:cs="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833280D" w14:textId="77777777" w:rsidR="00FA0094" w:rsidRPr="0043108A" w:rsidRDefault="004D0291">
      <w:pPr>
        <w:autoSpaceDE w:val="0"/>
        <w:autoSpaceDN w:val="0"/>
        <w:spacing w:before="190" w:after="0" w:line="230" w:lineRule="auto"/>
        <w:ind w:left="180"/>
        <w:rPr>
          <w:rFonts w:ascii="Times New Roman" w:hAnsi="Times New Roman" w:cs="Times New Roman"/>
          <w:lang w:val="ru-RU"/>
        </w:rPr>
      </w:pPr>
      <w:r w:rsidRPr="0043108A">
        <w:rPr>
          <w:rFonts w:ascii="Times New Roman" w:eastAsia="Times New Roman" w:hAnsi="Times New Roman" w:cs="Times New Roman"/>
          <w:b/>
          <w:color w:val="000000"/>
          <w:sz w:val="24"/>
          <w:lang w:val="ru-RU"/>
        </w:rPr>
        <w:t>Гражданско-патриотическое воспитание:</w:t>
      </w:r>
    </w:p>
    <w:p w14:paraId="7D94334A" w14:textId="77777777" w:rsidR="00FA0094" w:rsidRPr="0043108A" w:rsidRDefault="004D0291">
      <w:pPr>
        <w:autoSpaceDE w:val="0"/>
        <w:autoSpaceDN w:val="0"/>
        <w:spacing w:before="178" w:after="0" w:line="271" w:lineRule="auto"/>
        <w:ind w:left="420"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3980A368" w14:textId="77777777" w:rsidR="00FA0094" w:rsidRPr="0043108A" w:rsidRDefault="004D0291">
      <w:pPr>
        <w:autoSpaceDE w:val="0"/>
        <w:autoSpaceDN w:val="0"/>
        <w:spacing w:before="190" w:after="0"/>
        <w:ind w:left="420"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7099AA2" w14:textId="77777777" w:rsidR="00FA0094" w:rsidRPr="0043108A" w:rsidRDefault="004D0291">
      <w:pPr>
        <w:autoSpaceDE w:val="0"/>
        <w:autoSpaceDN w:val="0"/>
        <w:spacing w:before="190" w:after="0" w:line="271" w:lineRule="auto"/>
        <w:ind w:left="420"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67E0820" w14:textId="77777777" w:rsidR="00FA0094" w:rsidRPr="0043108A" w:rsidRDefault="004D0291">
      <w:pPr>
        <w:autoSpaceDE w:val="0"/>
        <w:autoSpaceDN w:val="0"/>
        <w:spacing w:before="178" w:after="0" w:line="230" w:lineRule="auto"/>
        <w:ind w:left="180"/>
        <w:rPr>
          <w:rFonts w:ascii="Times New Roman" w:hAnsi="Times New Roman" w:cs="Times New Roman"/>
          <w:lang w:val="ru-RU"/>
        </w:rPr>
      </w:pPr>
      <w:r w:rsidRPr="0043108A">
        <w:rPr>
          <w:rFonts w:ascii="Times New Roman" w:eastAsia="Times New Roman" w:hAnsi="Times New Roman" w:cs="Times New Roman"/>
          <w:b/>
          <w:color w:val="000000"/>
          <w:sz w:val="24"/>
          <w:lang w:val="ru-RU"/>
        </w:rPr>
        <w:t>Духовно-нравственное воспитание:</w:t>
      </w:r>
    </w:p>
    <w:p w14:paraId="0C0A9436" w14:textId="77777777" w:rsidR="00FA0094" w:rsidRPr="0043108A" w:rsidRDefault="004D0291">
      <w:pPr>
        <w:autoSpaceDE w:val="0"/>
        <w:autoSpaceDN w:val="0"/>
        <w:spacing w:before="178" w:after="0"/>
        <w:ind w:left="420" w:right="720"/>
        <w:rPr>
          <w:rFonts w:ascii="Times New Roman" w:hAnsi="Times New Roman" w:cs="Times New Roman"/>
          <w:lang w:val="ru-RU"/>
        </w:rPr>
      </w:pPr>
      <w:r w:rsidRPr="0043108A">
        <w:rPr>
          <w:rFonts w:ascii="Times New Roman" w:eastAsia="Times New Roman" w:hAnsi="Times New Roman" w:cs="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CE49444" w14:textId="77777777" w:rsidR="00FA0094" w:rsidRPr="0043108A" w:rsidRDefault="004D0291">
      <w:pPr>
        <w:autoSpaceDE w:val="0"/>
        <w:autoSpaceDN w:val="0"/>
        <w:spacing w:before="240" w:after="0" w:line="262" w:lineRule="auto"/>
        <w:ind w:left="420"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14:paraId="3818B478" w14:textId="77777777" w:rsidR="00FA0094" w:rsidRPr="0043108A" w:rsidRDefault="004D0291">
      <w:pPr>
        <w:autoSpaceDE w:val="0"/>
        <w:autoSpaceDN w:val="0"/>
        <w:spacing w:before="190" w:after="0" w:line="262" w:lineRule="auto"/>
        <w:ind w:left="420" w:right="864"/>
        <w:rPr>
          <w:rFonts w:ascii="Times New Roman" w:hAnsi="Times New Roman" w:cs="Times New Roman"/>
          <w:lang w:val="ru-RU"/>
        </w:rPr>
      </w:pPr>
      <w:r w:rsidRPr="0043108A">
        <w:rPr>
          <w:rFonts w:ascii="Times New Roman" w:eastAsia="Times New Roman" w:hAnsi="Times New Roman" w:cs="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6D0292D" w14:textId="77777777" w:rsidR="00FA0094" w:rsidRPr="0043108A" w:rsidRDefault="004D0291">
      <w:pPr>
        <w:autoSpaceDE w:val="0"/>
        <w:autoSpaceDN w:val="0"/>
        <w:spacing w:before="190" w:after="0" w:line="262" w:lineRule="auto"/>
        <w:ind w:left="420"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14:paraId="1AC86510" w14:textId="77777777" w:rsidR="00FA0094" w:rsidRPr="0043108A" w:rsidRDefault="004D0291">
      <w:pPr>
        <w:autoSpaceDE w:val="0"/>
        <w:autoSpaceDN w:val="0"/>
        <w:spacing w:before="178" w:after="0" w:line="230" w:lineRule="auto"/>
        <w:ind w:left="180"/>
        <w:rPr>
          <w:rFonts w:ascii="Times New Roman" w:hAnsi="Times New Roman" w:cs="Times New Roman"/>
          <w:lang w:val="ru-RU"/>
        </w:rPr>
      </w:pPr>
      <w:r w:rsidRPr="0043108A">
        <w:rPr>
          <w:rFonts w:ascii="Times New Roman" w:eastAsia="Times New Roman" w:hAnsi="Times New Roman" w:cs="Times New Roman"/>
          <w:b/>
          <w:color w:val="000000"/>
          <w:sz w:val="24"/>
          <w:lang w:val="ru-RU"/>
        </w:rPr>
        <w:t>Эстетическое воспитание:</w:t>
      </w:r>
    </w:p>
    <w:p w14:paraId="14D9D5C1" w14:textId="77777777" w:rsidR="00FA0094" w:rsidRPr="0043108A" w:rsidRDefault="004D0291">
      <w:pPr>
        <w:autoSpaceDE w:val="0"/>
        <w:autoSpaceDN w:val="0"/>
        <w:spacing w:before="178" w:after="0"/>
        <w:ind w:left="420"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3EA16C6"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приобретение  эстетического  опыта  слушания,  чтения и эмоционально-эстетической оценки</w:t>
      </w:r>
    </w:p>
    <w:p w14:paraId="46784C3F" w14:textId="77777777" w:rsidR="00FA0094" w:rsidRPr="0043108A" w:rsidRDefault="00FA0094">
      <w:pPr>
        <w:rPr>
          <w:rFonts w:ascii="Times New Roman" w:hAnsi="Times New Roman" w:cs="Times New Roman"/>
          <w:lang w:val="ru-RU"/>
        </w:rPr>
        <w:sectPr w:rsidR="00FA0094" w:rsidRPr="0043108A">
          <w:pgSz w:w="11900" w:h="16840"/>
          <w:pgMar w:top="298" w:right="650" w:bottom="440" w:left="666" w:header="720" w:footer="720" w:gutter="0"/>
          <w:cols w:space="720" w:equalWidth="0">
            <w:col w:w="10584" w:space="0"/>
          </w:cols>
          <w:docGrid w:linePitch="360"/>
        </w:sectPr>
      </w:pPr>
    </w:p>
    <w:p w14:paraId="1011EE12" w14:textId="77777777" w:rsidR="00FA0094" w:rsidRPr="0043108A" w:rsidRDefault="00FA0094">
      <w:pPr>
        <w:autoSpaceDE w:val="0"/>
        <w:autoSpaceDN w:val="0"/>
        <w:spacing w:after="66" w:line="220" w:lineRule="exact"/>
        <w:rPr>
          <w:rFonts w:ascii="Times New Roman" w:hAnsi="Times New Roman" w:cs="Times New Roman"/>
          <w:lang w:val="ru-RU"/>
        </w:rPr>
      </w:pPr>
    </w:p>
    <w:p w14:paraId="1AE6F292" w14:textId="77777777" w:rsidR="00FA0094" w:rsidRPr="0043108A" w:rsidRDefault="004D0291">
      <w:pPr>
        <w:autoSpaceDE w:val="0"/>
        <w:autoSpaceDN w:val="0"/>
        <w:spacing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произведений фольклора и художественной литературы;</w:t>
      </w:r>
    </w:p>
    <w:p w14:paraId="28F49033" w14:textId="77777777" w:rsidR="00FA0094" w:rsidRPr="0043108A" w:rsidRDefault="004D0291">
      <w:pPr>
        <w:autoSpaceDE w:val="0"/>
        <w:autoSpaceDN w:val="0"/>
        <w:spacing w:before="190" w:after="0" w:line="262" w:lineRule="auto"/>
        <w:ind w:left="420" w:right="864"/>
        <w:rPr>
          <w:rFonts w:ascii="Times New Roman" w:hAnsi="Times New Roman" w:cs="Times New Roman"/>
          <w:lang w:val="ru-RU"/>
        </w:rPr>
      </w:pPr>
      <w:r w:rsidRPr="0043108A">
        <w:rPr>
          <w:rFonts w:ascii="Times New Roman" w:eastAsia="Times New Roman" w:hAnsi="Times New Roman" w:cs="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14:paraId="494CC11B" w14:textId="77777777" w:rsidR="00FA0094" w:rsidRPr="0043108A" w:rsidRDefault="004D0291">
      <w:pPr>
        <w:autoSpaceDE w:val="0"/>
        <w:autoSpaceDN w:val="0"/>
        <w:spacing w:before="178" w:after="0" w:line="230" w:lineRule="auto"/>
        <w:ind w:left="180"/>
        <w:rPr>
          <w:rFonts w:ascii="Times New Roman" w:hAnsi="Times New Roman" w:cs="Times New Roman"/>
          <w:lang w:val="ru-RU"/>
        </w:rPr>
      </w:pPr>
      <w:r w:rsidRPr="0043108A">
        <w:rPr>
          <w:rFonts w:ascii="Times New Roman" w:eastAsia="Times New Roman" w:hAnsi="Times New Roman" w:cs="Times New Roman"/>
          <w:b/>
          <w:color w:val="000000"/>
          <w:sz w:val="24"/>
          <w:lang w:val="ru-RU"/>
        </w:rPr>
        <w:t>Физическое воспитание, формирование культуры здоровья эмоционального благополучия:</w:t>
      </w:r>
    </w:p>
    <w:p w14:paraId="2098F4B7" w14:textId="77777777" w:rsidR="00FA0094" w:rsidRPr="0043108A" w:rsidRDefault="004D0291">
      <w:pPr>
        <w:autoSpaceDE w:val="0"/>
        <w:autoSpaceDN w:val="0"/>
        <w:spacing w:before="178" w:after="0" w:line="262" w:lineRule="auto"/>
        <w:ind w:left="420"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14:paraId="26F0C408"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бережное отношение к физическому и психическому здоровью.</w:t>
      </w:r>
    </w:p>
    <w:p w14:paraId="7D9D3F8B" w14:textId="77777777" w:rsidR="00FA0094" w:rsidRPr="0043108A" w:rsidRDefault="004D0291">
      <w:pPr>
        <w:autoSpaceDE w:val="0"/>
        <w:autoSpaceDN w:val="0"/>
        <w:spacing w:before="178" w:after="0" w:line="230" w:lineRule="auto"/>
        <w:ind w:left="180"/>
        <w:rPr>
          <w:rFonts w:ascii="Times New Roman" w:hAnsi="Times New Roman" w:cs="Times New Roman"/>
          <w:lang w:val="ru-RU"/>
        </w:rPr>
      </w:pPr>
      <w:r w:rsidRPr="0043108A">
        <w:rPr>
          <w:rFonts w:ascii="Times New Roman" w:eastAsia="Times New Roman" w:hAnsi="Times New Roman" w:cs="Times New Roman"/>
          <w:b/>
          <w:color w:val="000000"/>
          <w:sz w:val="24"/>
          <w:lang w:val="ru-RU"/>
        </w:rPr>
        <w:t>Трудовое воспитание:</w:t>
      </w:r>
    </w:p>
    <w:p w14:paraId="149BB321" w14:textId="77777777" w:rsidR="00FA0094" w:rsidRPr="0043108A" w:rsidRDefault="004D0291">
      <w:pPr>
        <w:autoSpaceDE w:val="0"/>
        <w:autoSpaceDN w:val="0"/>
        <w:spacing w:before="180" w:after="0" w:line="271" w:lineRule="auto"/>
        <w:ind w:left="420" w:right="720"/>
        <w:rPr>
          <w:rFonts w:ascii="Times New Roman" w:hAnsi="Times New Roman" w:cs="Times New Roman"/>
          <w:lang w:val="ru-RU"/>
        </w:rPr>
      </w:pPr>
      <w:r w:rsidRPr="0043108A">
        <w:rPr>
          <w:rFonts w:ascii="Times New Roman" w:eastAsia="Times New Roman" w:hAnsi="Times New Roman" w:cs="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433C7BD" w14:textId="77777777" w:rsidR="00FA0094" w:rsidRPr="0043108A" w:rsidRDefault="004D0291">
      <w:pPr>
        <w:autoSpaceDE w:val="0"/>
        <w:autoSpaceDN w:val="0"/>
        <w:spacing w:before="178" w:after="0" w:line="230" w:lineRule="auto"/>
        <w:ind w:left="180"/>
        <w:rPr>
          <w:rFonts w:ascii="Times New Roman" w:hAnsi="Times New Roman" w:cs="Times New Roman"/>
          <w:lang w:val="ru-RU"/>
        </w:rPr>
      </w:pPr>
      <w:r w:rsidRPr="0043108A">
        <w:rPr>
          <w:rFonts w:ascii="Times New Roman" w:eastAsia="Times New Roman" w:hAnsi="Times New Roman" w:cs="Times New Roman"/>
          <w:b/>
          <w:color w:val="000000"/>
          <w:sz w:val="24"/>
          <w:lang w:val="ru-RU"/>
        </w:rPr>
        <w:t>Экологическое воспитание:</w:t>
      </w:r>
    </w:p>
    <w:p w14:paraId="418273D4" w14:textId="77777777" w:rsidR="00FA0094" w:rsidRPr="0043108A" w:rsidRDefault="004D0291">
      <w:pPr>
        <w:autoSpaceDE w:val="0"/>
        <w:autoSpaceDN w:val="0"/>
        <w:spacing w:before="178" w:after="0" w:line="262" w:lineRule="auto"/>
        <w:ind w:left="420"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14:paraId="44A26182"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неприятие действий, приносящих ей вред.</w:t>
      </w:r>
    </w:p>
    <w:p w14:paraId="24839BBC" w14:textId="77777777" w:rsidR="00FA0094" w:rsidRPr="0043108A" w:rsidRDefault="004D0291">
      <w:pPr>
        <w:autoSpaceDE w:val="0"/>
        <w:autoSpaceDN w:val="0"/>
        <w:spacing w:before="178" w:after="0" w:line="230" w:lineRule="auto"/>
        <w:ind w:left="180"/>
        <w:rPr>
          <w:rFonts w:ascii="Times New Roman" w:hAnsi="Times New Roman" w:cs="Times New Roman"/>
          <w:lang w:val="ru-RU"/>
        </w:rPr>
      </w:pPr>
      <w:r w:rsidRPr="0043108A">
        <w:rPr>
          <w:rFonts w:ascii="Times New Roman" w:eastAsia="Times New Roman" w:hAnsi="Times New Roman" w:cs="Times New Roman"/>
          <w:b/>
          <w:color w:val="000000"/>
          <w:sz w:val="24"/>
          <w:lang w:val="ru-RU"/>
        </w:rPr>
        <w:t>Ценности научного познания:</w:t>
      </w:r>
    </w:p>
    <w:p w14:paraId="67FA372A" w14:textId="77777777" w:rsidR="00FA0094" w:rsidRPr="0043108A" w:rsidRDefault="004D0291">
      <w:pPr>
        <w:autoSpaceDE w:val="0"/>
        <w:autoSpaceDN w:val="0"/>
        <w:spacing w:before="178" w:after="0" w:line="271" w:lineRule="auto"/>
        <w:ind w:left="420"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523251F"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овладение смысловым чтением для решения различного уровня учебных и жизненных задач;</w:t>
      </w:r>
    </w:p>
    <w:p w14:paraId="3053C817" w14:textId="77777777" w:rsidR="00FA0094" w:rsidRPr="0043108A" w:rsidRDefault="004D0291">
      <w:pPr>
        <w:autoSpaceDE w:val="0"/>
        <w:autoSpaceDN w:val="0"/>
        <w:spacing w:before="190" w:after="0"/>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192FEC2E" w14:textId="77777777" w:rsidR="00FA0094" w:rsidRPr="0043108A" w:rsidRDefault="004D0291">
      <w:pPr>
        <w:autoSpaceDE w:val="0"/>
        <w:autoSpaceDN w:val="0"/>
        <w:spacing w:before="322"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МЕТАПРЕДМЕТНЫЕ РЕЗУЛЬТАТЫ</w:t>
      </w:r>
    </w:p>
    <w:p w14:paraId="5E8461AC" w14:textId="77777777" w:rsidR="00FA0094" w:rsidRPr="0043108A" w:rsidRDefault="004D0291">
      <w:pPr>
        <w:tabs>
          <w:tab w:val="left" w:pos="180"/>
        </w:tabs>
        <w:autoSpaceDE w:val="0"/>
        <w:autoSpaceDN w:val="0"/>
        <w:spacing w:before="166" w:after="0" w:line="262" w:lineRule="auto"/>
        <w:ind w:right="144"/>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7A3EFD5" w14:textId="77777777" w:rsidR="00FA0094" w:rsidRPr="0043108A" w:rsidRDefault="004D0291">
      <w:pPr>
        <w:autoSpaceDE w:val="0"/>
        <w:autoSpaceDN w:val="0"/>
        <w:spacing w:before="192" w:after="0" w:line="230" w:lineRule="auto"/>
        <w:ind w:left="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базовые логические действия:</w:t>
      </w:r>
    </w:p>
    <w:p w14:paraId="07348AE2" w14:textId="77777777" w:rsidR="00FA0094" w:rsidRPr="0043108A" w:rsidRDefault="004D0291">
      <w:pPr>
        <w:autoSpaceDE w:val="0"/>
        <w:autoSpaceDN w:val="0"/>
        <w:spacing w:before="178" w:after="0" w:line="262" w:lineRule="auto"/>
        <w:ind w:left="420"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5C0C50A"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объединять произведения по жанру, авторской принадлежности;</w:t>
      </w:r>
    </w:p>
    <w:p w14:paraId="4F53C84E" w14:textId="77777777" w:rsidR="00FA0094" w:rsidRPr="0043108A" w:rsidRDefault="004D0291">
      <w:pPr>
        <w:autoSpaceDE w:val="0"/>
        <w:autoSpaceDN w:val="0"/>
        <w:spacing w:before="190" w:after="0" w:line="262" w:lineRule="auto"/>
        <w:ind w:left="420"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  определять существенный признак для классификации, классифицировать произведения по </w:t>
      </w:r>
      <w:bookmarkStart w:id="0" w:name="_GoBack"/>
      <w:bookmarkEnd w:id="0"/>
      <w:r w:rsidRPr="0043108A">
        <w:rPr>
          <w:rFonts w:ascii="Times New Roman" w:eastAsia="Times New Roman" w:hAnsi="Times New Roman" w:cs="Times New Roman"/>
          <w:color w:val="000000"/>
          <w:sz w:val="24"/>
          <w:lang w:val="ru-RU"/>
        </w:rPr>
        <w:t>темам, жанрам и видам;</w:t>
      </w:r>
    </w:p>
    <w:p w14:paraId="5C38309A" w14:textId="77777777" w:rsidR="00FA0094" w:rsidRPr="0043108A" w:rsidRDefault="004D0291">
      <w:pPr>
        <w:autoSpaceDE w:val="0"/>
        <w:autoSpaceDN w:val="0"/>
        <w:spacing w:before="190" w:after="0" w:line="271"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предложенному алгоритму;</w:t>
      </w:r>
    </w:p>
    <w:p w14:paraId="72AD5CBC" w14:textId="77777777" w:rsidR="00FA0094" w:rsidRPr="0043108A" w:rsidRDefault="004D0291">
      <w:pPr>
        <w:autoSpaceDE w:val="0"/>
        <w:autoSpaceDN w:val="0"/>
        <w:spacing w:before="190" w:after="0" w:line="262" w:lineRule="auto"/>
        <w:ind w:left="420"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выявлять недостаток информации для решения учебной (практической) задачи на основе предложенного алгоритма;</w:t>
      </w:r>
    </w:p>
    <w:p w14:paraId="7FCB7B80"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устанавливать причинно-следственные связи в сюжете фольклорного и художественного</w:t>
      </w:r>
    </w:p>
    <w:p w14:paraId="3C4DCA39" w14:textId="77777777" w:rsidR="00FA0094" w:rsidRPr="0043108A" w:rsidRDefault="00FA0094">
      <w:pPr>
        <w:rPr>
          <w:rFonts w:ascii="Times New Roman" w:hAnsi="Times New Roman" w:cs="Times New Roman"/>
          <w:lang w:val="ru-RU"/>
        </w:rPr>
        <w:sectPr w:rsidR="00FA0094" w:rsidRPr="0043108A">
          <w:pgSz w:w="11900" w:h="16840"/>
          <w:pgMar w:top="286" w:right="720" w:bottom="296" w:left="666" w:header="720" w:footer="720" w:gutter="0"/>
          <w:cols w:space="720" w:equalWidth="0">
            <w:col w:w="10514" w:space="0"/>
          </w:cols>
          <w:docGrid w:linePitch="360"/>
        </w:sectPr>
      </w:pPr>
    </w:p>
    <w:p w14:paraId="0F53B5C4" w14:textId="77777777" w:rsidR="00FA0094" w:rsidRPr="0043108A" w:rsidRDefault="00FA0094">
      <w:pPr>
        <w:autoSpaceDE w:val="0"/>
        <w:autoSpaceDN w:val="0"/>
        <w:spacing w:after="90" w:line="220" w:lineRule="exact"/>
        <w:rPr>
          <w:rFonts w:ascii="Times New Roman" w:hAnsi="Times New Roman" w:cs="Times New Roman"/>
          <w:lang w:val="ru-RU"/>
        </w:rPr>
      </w:pPr>
    </w:p>
    <w:p w14:paraId="1970D781" w14:textId="77777777" w:rsidR="00FA0094" w:rsidRPr="0043108A" w:rsidRDefault="004D0291">
      <w:pPr>
        <w:tabs>
          <w:tab w:val="left" w:pos="420"/>
        </w:tabs>
        <w:autoSpaceDE w:val="0"/>
        <w:autoSpaceDN w:val="0"/>
        <w:spacing w:after="0" w:line="346" w:lineRule="auto"/>
        <w:ind w:left="180"/>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текста, при составлении плана, пересказе текста, характеристике поступков героев; </w:t>
      </w:r>
      <w:r w:rsidRPr="0043108A">
        <w:rPr>
          <w:rFonts w:ascii="Times New Roman" w:hAnsi="Times New Roman" w:cs="Times New Roman"/>
          <w:lang w:val="ru-RU"/>
        </w:rPr>
        <w:br/>
      </w:r>
      <w:r w:rsidRPr="0043108A">
        <w:rPr>
          <w:rFonts w:ascii="Times New Roman" w:eastAsia="Times New Roman" w:hAnsi="Times New Roman" w:cs="Times New Roman"/>
          <w:i/>
          <w:color w:val="000000"/>
          <w:sz w:val="24"/>
          <w:lang w:val="ru-RU"/>
        </w:rPr>
        <w:t>базовые исследовательские действия:</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определять разрыв между реальным и желательным состоянием объекта (ситуации) на основе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предложенных учителем вопросов;</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формулировать с помощью учителя цель, планировать изменения объекта, ситуации;</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сравнивать несколько вариантов решения задачи, выбирать наиболее подходящий (на основе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предложенных критериев);</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проводить по предложенному плану опыт, несложное исследование по установлению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особенностей объекта изучения и связей между объектами (часть — целое, причина —</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следствие);</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формулировать выводы и подкреплять их доказательствами на основе результатов </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проведённого наблюдения (опыта, классификации, сравнения, исследования);</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прогнозировать возможное развитие процессов, событий и их последствия в аналогичных или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сходных ситуациях; </w:t>
      </w:r>
      <w:r w:rsidRPr="0043108A">
        <w:rPr>
          <w:rFonts w:ascii="Times New Roman" w:hAnsi="Times New Roman" w:cs="Times New Roman"/>
          <w:lang w:val="ru-RU"/>
        </w:rPr>
        <w:br/>
      </w:r>
      <w:r w:rsidRPr="0043108A">
        <w:rPr>
          <w:rFonts w:ascii="Times New Roman" w:eastAsia="Times New Roman" w:hAnsi="Times New Roman" w:cs="Times New Roman"/>
          <w:i/>
          <w:color w:val="000000"/>
          <w:sz w:val="24"/>
          <w:lang w:val="ru-RU"/>
        </w:rPr>
        <w:t>работа с информацией:</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выбирать источник получения информации;</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согласно заданному алгоритму находить в предложенном источнике информацию, </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представленную в явном виде;</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распознавать достоверную и недостоверную информацию самостоятельно или на основании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предложенного учителем способа её проверки;</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соблюдать с помощью взрослых (учителей, родителей (законных представителей) правила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информационной безопасности при поиске информации в сети Интернет;</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анализировать и создавать текстовую, видео, графическую, звуковую информацию в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соответствии с учебной задачей;</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самостоятельно создавать схемы, таблицы для представления информации.</w:t>
      </w:r>
    </w:p>
    <w:p w14:paraId="1908254A" w14:textId="77777777" w:rsidR="00FA0094" w:rsidRPr="0043108A" w:rsidRDefault="004D0291">
      <w:pPr>
        <w:tabs>
          <w:tab w:val="left" w:pos="180"/>
          <w:tab w:val="left" w:pos="420"/>
        </w:tabs>
        <w:autoSpaceDE w:val="0"/>
        <w:autoSpaceDN w:val="0"/>
        <w:spacing w:before="178" w:after="0" w:line="350" w:lineRule="auto"/>
        <w:ind w:right="432"/>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К концу обучения в начальной школе у обучающегося формируются </w:t>
      </w:r>
      <w:r w:rsidRPr="0043108A">
        <w:rPr>
          <w:rFonts w:ascii="Times New Roman" w:eastAsia="Times New Roman" w:hAnsi="Times New Roman" w:cs="Times New Roman"/>
          <w:b/>
          <w:color w:val="000000"/>
          <w:sz w:val="24"/>
          <w:lang w:val="ru-RU"/>
        </w:rPr>
        <w:t xml:space="preserve">коммуникативные </w:t>
      </w:r>
      <w:r w:rsidRPr="0043108A">
        <w:rPr>
          <w:rFonts w:ascii="Times New Roman" w:eastAsia="Times New Roman" w:hAnsi="Times New Roman" w:cs="Times New Roman"/>
          <w:color w:val="000000"/>
          <w:sz w:val="24"/>
          <w:lang w:val="ru-RU"/>
        </w:rPr>
        <w:t xml:space="preserve">универсальные учебные действия: </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i/>
          <w:color w:val="000000"/>
          <w:sz w:val="24"/>
          <w:lang w:val="ru-RU"/>
        </w:rPr>
        <w:t>общение</w:t>
      </w:r>
      <w:r w:rsidRPr="0043108A">
        <w:rPr>
          <w:rFonts w:ascii="Times New Roman" w:eastAsia="Times New Roman" w:hAnsi="Times New Roman" w:cs="Times New Roman"/>
          <w:color w:val="000000"/>
          <w:sz w:val="24"/>
          <w:lang w:val="ru-RU"/>
        </w:rPr>
        <w:t>:</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воспринимать и формулировать суждения, выражать эмоции в соответствии с целями и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условиями общения в знакомой среде;</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  проявлять уважительное отношение к собеседнику, соблюдать правила ведения диалога и </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дискуссии;</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признавать возможность существования разных точек зрения;</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корректно и аргументированно высказывать своё мнение;</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строить речевое высказывание в соответствии с поставленной задачей;</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создавать устные и письменные тексты (описание, рассуждение, повествование);</w:t>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готовить небольшие публичные выступления;</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подбирать иллюстративный материал (рисунки, фото, плакаты) к тексту выступления.</w:t>
      </w:r>
    </w:p>
    <w:p w14:paraId="688B4EEA" w14:textId="77777777" w:rsidR="00FA0094" w:rsidRPr="0043108A" w:rsidRDefault="00FA0094">
      <w:pPr>
        <w:rPr>
          <w:rFonts w:ascii="Times New Roman" w:hAnsi="Times New Roman" w:cs="Times New Roman"/>
          <w:lang w:val="ru-RU"/>
        </w:rPr>
        <w:sectPr w:rsidR="00FA0094" w:rsidRPr="0043108A">
          <w:pgSz w:w="11900" w:h="16840"/>
          <w:pgMar w:top="310" w:right="744" w:bottom="416" w:left="666" w:header="720" w:footer="720" w:gutter="0"/>
          <w:cols w:space="720" w:equalWidth="0">
            <w:col w:w="10490" w:space="0"/>
          </w:cols>
          <w:docGrid w:linePitch="360"/>
        </w:sectPr>
      </w:pPr>
    </w:p>
    <w:p w14:paraId="435F4857" w14:textId="77777777" w:rsidR="00FA0094" w:rsidRPr="0043108A" w:rsidRDefault="00FA0094">
      <w:pPr>
        <w:autoSpaceDE w:val="0"/>
        <w:autoSpaceDN w:val="0"/>
        <w:spacing w:after="78" w:line="220" w:lineRule="exact"/>
        <w:rPr>
          <w:rFonts w:ascii="Times New Roman" w:hAnsi="Times New Roman" w:cs="Times New Roman"/>
          <w:lang w:val="ru-RU"/>
        </w:rPr>
      </w:pPr>
    </w:p>
    <w:p w14:paraId="39670992" w14:textId="77777777" w:rsidR="00FA0094" w:rsidRPr="0043108A" w:rsidRDefault="004D0291">
      <w:pPr>
        <w:tabs>
          <w:tab w:val="left" w:pos="180"/>
        </w:tabs>
        <w:autoSpaceDE w:val="0"/>
        <w:autoSpaceDN w:val="0"/>
        <w:spacing w:after="0" w:line="271" w:lineRule="auto"/>
        <w:rPr>
          <w:rFonts w:ascii="Times New Roman" w:hAnsi="Times New Roman" w:cs="Times New Roman"/>
          <w:lang w:val="ru-RU"/>
        </w:rPr>
      </w:pPr>
      <w:r w:rsidRPr="0043108A">
        <w:rPr>
          <w:rFonts w:ascii="Times New Roman" w:hAnsi="Times New Roman" w:cs="Times New Roman"/>
          <w:lang w:val="ru-RU"/>
        </w:rPr>
        <w:tab/>
      </w:r>
      <w:r w:rsidRPr="0043108A">
        <w:rPr>
          <w:rFonts w:ascii="Times New Roman" w:eastAsia="Times New Roman" w:hAnsi="Times New Roman" w:cs="Times New Roman"/>
          <w:color w:val="000000"/>
          <w:sz w:val="24"/>
          <w:lang w:val="ru-RU"/>
        </w:rPr>
        <w:t xml:space="preserve">К концу обучения в начальной школе у обучающегося формируются </w:t>
      </w:r>
      <w:r w:rsidRPr="0043108A">
        <w:rPr>
          <w:rFonts w:ascii="Times New Roman" w:eastAsia="Times New Roman" w:hAnsi="Times New Roman" w:cs="Times New Roman"/>
          <w:b/>
          <w:color w:val="000000"/>
          <w:sz w:val="24"/>
          <w:lang w:val="ru-RU"/>
        </w:rPr>
        <w:t>регулятивные</w:t>
      </w:r>
      <w:r w:rsidRPr="0043108A">
        <w:rPr>
          <w:rFonts w:ascii="Times New Roman" w:eastAsia="Times New Roman" w:hAnsi="Times New Roman" w:cs="Times New Roman"/>
          <w:color w:val="000000"/>
          <w:sz w:val="24"/>
          <w:lang w:val="ru-RU"/>
        </w:rPr>
        <w:t xml:space="preserve"> универсальные учебные действия: </w:t>
      </w:r>
      <w:r w:rsidRPr="0043108A">
        <w:rPr>
          <w:rFonts w:ascii="Times New Roman" w:hAnsi="Times New Roman" w:cs="Times New Roman"/>
          <w:lang w:val="ru-RU"/>
        </w:rPr>
        <w:br/>
      </w:r>
      <w:r w:rsidRPr="0043108A">
        <w:rPr>
          <w:rFonts w:ascii="Times New Roman" w:hAnsi="Times New Roman" w:cs="Times New Roman"/>
          <w:lang w:val="ru-RU"/>
        </w:rPr>
        <w:tab/>
      </w:r>
      <w:r w:rsidRPr="0043108A">
        <w:rPr>
          <w:rFonts w:ascii="Times New Roman" w:eastAsia="Times New Roman" w:hAnsi="Times New Roman" w:cs="Times New Roman"/>
          <w:i/>
          <w:color w:val="000000"/>
          <w:sz w:val="24"/>
          <w:lang w:val="ru-RU"/>
        </w:rPr>
        <w:t>самоорганизация</w:t>
      </w:r>
      <w:r w:rsidRPr="0043108A">
        <w:rPr>
          <w:rFonts w:ascii="Times New Roman" w:eastAsia="Times New Roman" w:hAnsi="Times New Roman" w:cs="Times New Roman"/>
          <w:color w:val="000000"/>
          <w:sz w:val="24"/>
          <w:lang w:val="ru-RU"/>
        </w:rPr>
        <w:t>:</w:t>
      </w:r>
    </w:p>
    <w:p w14:paraId="40E70952" w14:textId="77777777" w:rsidR="00FA0094" w:rsidRPr="0043108A" w:rsidRDefault="004D0291">
      <w:pPr>
        <w:autoSpaceDE w:val="0"/>
        <w:autoSpaceDN w:val="0"/>
        <w:spacing w:before="178"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планировать действия по решению учебной задачи для получения результата;</w:t>
      </w:r>
    </w:p>
    <w:p w14:paraId="7A5D5C1D"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выстраивать последовательность выбранных действий;</w:t>
      </w:r>
    </w:p>
    <w:p w14:paraId="6AA3AFC1" w14:textId="77777777" w:rsidR="00FA0094" w:rsidRPr="0043108A" w:rsidRDefault="004D0291">
      <w:pPr>
        <w:autoSpaceDE w:val="0"/>
        <w:autoSpaceDN w:val="0"/>
        <w:spacing w:before="178" w:after="0" w:line="230" w:lineRule="auto"/>
        <w:ind w:left="180"/>
        <w:rPr>
          <w:rFonts w:ascii="Times New Roman" w:hAnsi="Times New Roman" w:cs="Times New Roman"/>
          <w:lang w:val="ru-RU"/>
        </w:rPr>
      </w:pPr>
      <w:r w:rsidRPr="0043108A">
        <w:rPr>
          <w:rFonts w:ascii="Times New Roman" w:eastAsia="Times New Roman" w:hAnsi="Times New Roman" w:cs="Times New Roman"/>
          <w:i/>
          <w:color w:val="000000"/>
          <w:sz w:val="24"/>
          <w:lang w:val="ru-RU"/>
        </w:rPr>
        <w:t>самоконтроль</w:t>
      </w:r>
      <w:r w:rsidRPr="0043108A">
        <w:rPr>
          <w:rFonts w:ascii="Times New Roman" w:eastAsia="Times New Roman" w:hAnsi="Times New Roman" w:cs="Times New Roman"/>
          <w:color w:val="000000"/>
          <w:sz w:val="24"/>
          <w:lang w:val="ru-RU"/>
        </w:rPr>
        <w:t>:</w:t>
      </w:r>
    </w:p>
    <w:p w14:paraId="249A7C9F" w14:textId="77777777" w:rsidR="00FA0094" w:rsidRPr="0043108A" w:rsidRDefault="004D0291">
      <w:pPr>
        <w:autoSpaceDE w:val="0"/>
        <w:autoSpaceDN w:val="0"/>
        <w:spacing w:before="178"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устанавливать причины успеха/неудач учебной деятельности;</w:t>
      </w:r>
    </w:p>
    <w:p w14:paraId="55AB9CC1"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корректировать свои учебные действия для преодоления ошибок.</w:t>
      </w:r>
    </w:p>
    <w:p w14:paraId="33A96C69" w14:textId="77777777" w:rsidR="00FA0094" w:rsidRPr="0043108A" w:rsidRDefault="004D0291">
      <w:pPr>
        <w:autoSpaceDE w:val="0"/>
        <w:autoSpaceDN w:val="0"/>
        <w:spacing w:before="324"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Совместная деятельность:</w:t>
      </w:r>
    </w:p>
    <w:p w14:paraId="05B0B8E3" w14:textId="77777777" w:rsidR="00FA0094" w:rsidRPr="0043108A" w:rsidRDefault="004D0291">
      <w:pPr>
        <w:autoSpaceDE w:val="0"/>
        <w:autoSpaceDN w:val="0"/>
        <w:spacing w:before="228" w:after="0" w:line="271" w:lineRule="auto"/>
        <w:ind w:left="420"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7B18D8A" w14:textId="77777777" w:rsidR="00FA0094" w:rsidRPr="0043108A" w:rsidRDefault="004D0291">
      <w:pPr>
        <w:autoSpaceDE w:val="0"/>
        <w:autoSpaceDN w:val="0"/>
        <w:spacing w:before="190" w:after="0" w:line="262" w:lineRule="auto"/>
        <w:ind w:left="420"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18FE65D"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проявлять готовность руководить, выполнять поручения, подчиняться;</w:t>
      </w:r>
    </w:p>
    <w:p w14:paraId="28854199"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ответственно выполнять свою часть работы;</w:t>
      </w:r>
    </w:p>
    <w:p w14:paraId="1B324CD2"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оценивать свой вклад в общий результат;</w:t>
      </w:r>
    </w:p>
    <w:p w14:paraId="73B9DDA4" w14:textId="77777777" w:rsidR="00FA0094" w:rsidRPr="0043108A" w:rsidRDefault="004D0291">
      <w:pPr>
        <w:autoSpaceDE w:val="0"/>
        <w:autoSpaceDN w:val="0"/>
        <w:spacing w:before="190" w:after="0" w:line="230"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выполнять совместные проектные задания с опорой на предложенные образцы.</w:t>
      </w:r>
    </w:p>
    <w:p w14:paraId="3C78D61D" w14:textId="77777777" w:rsidR="00FA0094" w:rsidRPr="0043108A" w:rsidRDefault="004D0291">
      <w:pPr>
        <w:autoSpaceDE w:val="0"/>
        <w:autoSpaceDN w:val="0"/>
        <w:spacing w:before="322"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ПРЕДМЕТНЫЕ РЕЗУЛЬТАТЫ</w:t>
      </w:r>
    </w:p>
    <w:p w14:paraId="02BAE1FE" w14:textId="77777777" w:rsidR="00FA0094" w:rsidRPr="0043108A" w:rsidRDefault="004D0291">
      <w:pPr>
        <w:autoSpaceDE w:val="0"/>
        <w:autoSpaceDN w:val="0"/>
        <w:spacing w:before="166" w:after="0"/>
        <w:ind w:right="576" w:firstLine="180"/>
        <w:rPr>
          <w:rFonts w:ascii="Times New Roman" w:hAnsi="Times New Roman" w:cs="Times New Roman"/>
          <w:lang w:val="ru-RU"/>
        </w:rPr>
      </w:pPr>
      <w:r w:rsidRPr="0043108A">
        <w:rPr>
          <w:rFonts w:ascii="Times New Roman" w:eastAsia="Times New Roman" w:hAnsi="Times New Roman" w:cs="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567C7D60" w14:textId="77777777" w:rsidR="00FA0094" w:rsidRPr="0043108A" w:rsidRDefault="004D0291">
      <w:pPr>
        <w:autoSpaceDE w:val="0"/>
        <w:autoSpaceDN w:val="0"/>
        <w:spacing w:before="70" w:after="0" w:line="230" w:lineRule="auto"/>
        <w:ind w:left="180"/>
        <w:rPr>
          <w:rFonts w:ascii="Times New Roman" w:hAnsi="Times New Roman" w:cs="Times New Roman"/>
          <w:lang w:val="ru-RU"/>
        </w:rPr>
      </w:pPr>
      <w:r w:rsidRPr="0043108A">
        <w:rPr>
          <w:rFonts w:ascii="Times New Roman" w:eastAsia="Times New Roman" w:hAnsi="Times New Roman" w:cs="Times New Roman"/>
          <w:color w:val="000000"/>
          <w:sz w:val="24"/>
          <w:lang w:val="ru-RU"/>
        </w:rPr>
        <w:t>К концу обучения</w:t>
      </w:r>
      <w:r w:rsidRPr="0043108A">
        <w:rPr>
          <w:rFonts w:ascii="Times New Roman" w:eastAsia="Times New Roman" w:hAnsi="Times New Roman" w:cs="Times New Roman"/>
          <w:b/>
          <w:color w:val="000000"/>
          <w:sz w:val="24"/>
          <w:lang w:val="ru-RU"/>
        </w:rPr>
        <w:t xml:space="preserve"> во втором классе</w:t>
      </w:r>
      <w:r w:rsidRPr="0043108A">
        <w:rPr>
          <w:rFonts w:ascii="Times New Roman" w:eastAsia="Times New Roman" w:hAnsi="Times New Roman" w:cs="Times New Roman"/>
          <w:color w:val="000000"/>
          <w:sz w:val="24"/>
          <w:lang w:val="ru-RU"/>
        </w:rPr>
        <w:t xml:space="preserve"> обучающийся научится:</w:t>
      </w:r>
    </w:p>
    <w:p w14:paraId="00E2BD3F" w14:textId="77777777" w:rsidR="00FA0094" w:rsidRPr="0043108A" w:rsidRDefault="004D0291">
      <w:pPr>
        <w:autoSpaceDE w:val="0"/>
        <w:autoSpaceDN w:val="0"/>
        <w:spacing w:before="178" w:after="0" w:line="283" w:lineRule="auto"/>
        <w:ind w:left="420"/>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582DD8D" w14:textId="77777777" w:rsidR="00FA0094" w:rsidRPr="0043108A" w:rsidRDefault="004D0291">
      <w:pPr>
        <w:autoSpaceDE w:val="0"/>
        <w:autoSpaceDN w:val="0"/>
        <w:spacing w:before="190" w:after="0" w:line="271" w:lineRule="auto"/>
        <w:ind w:left="420"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587A1E86" w14:textId="77777777" w:rsidR="00FA0094" w:rsidRPr="0043108A" w:rsidRDefault="004D0291">
      <w:pPr>
        <w:autoSpaceDE w:val="0"/>
        <w:autoSpaceDN w:val="0"/>
        <w:spacing w:before="190" w:after="0" w:line="262" w:lineRule="auto"/>
        <w:ind w:left="420" w:right="1008"/>
        <w:rPr>
          <w:rFonts w:ascii="Times New Roman" w:hAnsi="Times New Roman" w:cs="Times New Roman"/>
          <w:lang w:val="ru-RU"/>
        </w:rPr>
      </w:pPr>
      <w:r w:rsidRPr="0043108A">
        <w:rPr>
          <w:rFonts w:ascii="Times New Roman" w:eastAsia="Times New Roman" w:hAnsi="Times New Roman" w:cs="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FF1D7C7" w14:textId="77777777" w:rsidR="00FA0094" w:rsidRPr="0043108A" w:rsidRDefault="004D0291">
      <w:pPr>
        <w:autoSpaceDE w:val="0"/>
        <w:autoSpaceDN w:val="0"/>
        <w:spacing w:before="190" w:after="0" w:line="262" w:lineRule="auto"/>
        <w:ind w:left="420" w:right="864"/>
        <w:rPr>
          <w:rFonts w:ascii="Times New Roman" w:hAnsi="Times New Roman" w:cs="Times New Roman"/>
          <w:lang w:val="ru-RU"/>
        </w:rPr>
      </w:pPr>
      <w:r w:rsidRPr="0043108A">
        <w:rPr>
          <w:rFonts w:ascii="Times New Roman" w:eastAsia="Times New Roman" w:hAnsi="Times New Roman" w:cs="Times New Roman"/>
          <w:color w:val="000000"/>
          <w:sz w:val="24"/>
          <w:lang w:val="ru-RU"/>
        </w:rPr>
        <w:t>—  различать прозаическую и стихотворную речь: называть особенности стихотворного произведения (ритм, рифма);</w:t>
      </w:r>
    </w:p>
    <w:p w14:paraId="5BEFCE66" w14:textId="77777777" w:rsidR="00FA0094" w:rsidRPr="0043108A" w:rsidRDefault="004D0291">
      <w:pPr>
        <w:autoSpaceDE w:val="0"/>
        <w:autoSpaceDN w:val="0"/>
        <w:spacing w:before="190" w:after="0" w:line="262" w:lineRule="auto"/>
        <w:ind w:left="420" w:right="864"/>
        <w:rPr>
          <w:rFonts w:ascii="Times New Roman" w:hAnsi="Times New Roman" w:cs="Times New Roman"/>
          <w:lang w:val="ru-RU"/>
        </w:rPr>
      </w:pPr>
      <w:r w:rsidRPr="0043108A">
        <w:rPr>
          <w:rFonts w:ascii="Times New Roman" w:eastAsia="Times New Roman" w:hAnsi="Times New Roman" w:cs="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19CE087B" w14:textId="77777777" w:rsidR="00FA0094" w:rsidRPr="0043108A" w:rsidRDefault="00FA0094">
      <w:pPr>
        <w:rPr>
          <w:rFonts w:ascii="Times New Roman" w:hAnsi="Times New Roman" w:cs="Times New Roman"/>
          <w:lang w:val="ru-RU"/>
        </w:rPr>
        <w:sectPr w:rsidR="00FA0094" w:rsidRPr="0043108A">
          <w:pgSz w:w="11900" w:h="16840"/>
          <w:pgMar w:top="298" w:right="740" w:bottom="348" w:left="666" w:header="720" w:footer="720" w:gutter="0"/>
          <w:cols w:space="720" w:equalWidth="0">
            <w:col w:w="10494" w:space="0"/>
          </w:cols>
          <w:docGrid w:linePitch="360"/>
        </w:sectPr>
      </w:pPr>
    </w:p>
    <w:p w14:paraId="10281FF7" w14:textId="77777777" w:rsidR="00FA0094" w:rsidRPr="0043108A" w:rsidRDefault="00FA0094">
      <w:pPr>
        <w:autoSpaceDE w:val="0"/>
        <w:autoSpaceDN w:val="0"/>
        <w:spacing w:after="96" w:line="220" w:lineRule="exact"/>
        <w:rPr>
          <w:rFonts w:ascii="Times New Roman" w:hAnsi="Times New Roman" w:cs="Times New Roman"/>
          <w:lang w:val="ru-RU"/>
        </w:rPr>
      </w:pPr>
    </w:p>
    <w:p w14:paraId="6E5F12EE" w14:textId="77777777" w:rsidR="00FA0094" w:rsidRPr="0043108A" w:rsidRDefault="004D0291">
      <w:pPr>
        <w:autoSpaceDE w:val="0"/>
        <w:autoSpaceDN w:val="0"/>
        <w:spacing w:after="0" w:line="271" w:lineRule="auto"/>
        <w:ind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0662A3F" w14:textId="77777777" w:rsidR="00FA0094" w:rsidRPr="0043108A" w:rsidRDefault="004D0291">
      <w:pPr>
        <w:autoSpaceDE w:val="0"/>
        <w:autoSpaceDN w:val="0"/>
        <w:spacing w:before="190" w:after="0" w:line="271" w:lineRule="auto"/>
        <w:ind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7A6FA167" w14:textId="77777777" w:rsidR="00FA0094" w:rsidRPr="0043108A" w:rsidRDefault="004D0291">
      <w:pPr>
        <w:autoSpaceDE w:val="0"/>
        <w:autoSpaceDN w:val="0"/>
        <w:spacing w:before="190" w:after="0"/>
        <w:ind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78FE98D" w14:textId="77777777" w:rsidR="00FA0094" w:rsidRPr="0043108A" w:rsidRDefault="004D0291">
      <w:pPr>
        <w:autoSpaceDE w:val="0"/>
        <w:autoSpaceDN w:val="0"/>
        <w:spacing w:before="192" w:after="0" w:line="262" w:lineRule="auto"/>
        <w:ind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56FF86E2" w14:textId="77777777" w:rsidR="00FA0094" w:rsidRPr="0043108A" w:rsidRDefault="004D0291">
      <w:pPr>
        <w:autoSpaceDE w:val="0"/>
        <w:autoSpaceDN w:val="0"/>
        <w:spacing w:before="238" w:after="0" w:line="262" w:lineRule="auto"/>
        <w:ind w:right="432"/>
        <w:rPr>
          <w:rFonts w:ascii="Times New Roman" w:hAnsi="Times New Roman" w:cs="Times New Roman"/>
          <w:lang w:val="ru-RU"/>
        </w:rPr>
      </w:pPr>
      <w:r w:rsidRPr="0043108A">
        <w:rPr>
          <w:rFonts w:ascii="Times New Roman" w:eastAsia="Times New Roman" w:hAnsi="Times New Roman" w:cs="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23E682F1" w14:textId="77777777" w:rsidR="00FA0094" w:rsidRPr="0043108A" w:rsidRDefault="004D0291">
      <w:pPr>
        <w:autoSpaceDE w:val="0"/>
        <w:autoSpaceDN w:val="0"/>
        <w:spacing w:before="190" w:after="0" w:line="271" w:lineRule="auto"/>
        <w:ind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D3A0E2C" w14:textId="77777777" w:rsidR="00FA0094" w:rsidRPr="0043108A" w:rsidRDefault="004D0291">
      <w:pPr>
        <w:autoSpaceDE w:val="0"/>
        <w:autoSpaceDN w:val="0"/>
        <w:spacing w:before="190" w:after="0" w:line="262" w:lineRule="auto"/>
        <w:ind w:right="576"/>
        <w:rPr>
          <w:rFonts w:ascii="Times New Roman" w:hAnsi="Times New Roman" w:cs="Times New Roman"/>
          <w:lang w:val="ru-RU"/>
        </w:rPr>
      </w:pPr>
      <w:r w:rsidRPr="0043108A">
        <w:rPr>
          <w:rFonts w:ascii="Times New Roman" w:eastAsia="Times New Roman" w:hAnsi="Times New Roman" w:cs="Times New Roman"/>
          <w:color w:val="000000"/>
          <w:sz w:val="24"/>
          <w:lang w:val="ru-RU"/>
        </w:rPr>
        <w:t>—  пересказывать (устно) содержание произведения подробно, выборочно, от лица героя, от третьего лица;</w:t>
      </w:r>
    </w:p>
    <w:p w14:paraId="173E97C9" w14:textId="77777777" w:rsidR="00FA0094" w:rsidRPr="0043108A" w:rsidRDefault="004D0291">
      <w:pPr>
        <w:autoSpaceDE w:val="0"/>
        <w:autoSpaceDN w:val="0"/>
        <w:spacing w:before="190" w:after="0" w:line="262" w:lineRule="auto"/>
        <w:ind w:right="288"/>
        <w:rPr>
          <w:rFonts w:ascii="Times New Roman" w:hAnsi="Times New Roman" w:cs="Times New Roman"/>
          <w:lang w:val="ru-RU"/>
        </w:rPr>
      </w:pPr>
      <w:r w:rsidRPr="0043108A">
        <w:rPr>
          <w:rFonts w:ascii="Times New Roman" w:eastAsia="Times New Roman" w:hAnsi="Times New Roman" w:cs="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14:paraId="5751BFC7" w14:textId="77777777" w:rsidR="00FA0094" w:rsidRPr="0043108A" w:rsidRDefault="004D0291">
      <w:pPr>
        <w:autoSpaceDE w:val="0"/>
        <w:autoSpaceDN w:val="0"/>
        <w:spacing w:before="190" w:after="0" w:line="262" w:lineRule="auto"/>
        <w:ind w:right="864"/>
        <w:rPr>
          <w:rFonts w:ascii="Times New Roman" w:hAnsi="Times New Roman" w:cs="Times New Roman"/>
          <w:lang w:val="ru-RU"/>
        </w:rPr>
      </w:pPr>
      <w:r w:rsidRPr="0043108A">
        <w:rPr>
          <w:rFonts w:ascii="Times New Roman" w:eastAsia="Times New Roman" w:hAnsi="Times New Roman" w:cs="Times New Roman"/>
          <w:color w:val="000000"/>
          <w:sz w:val="24"/>
          <w:lang w:val="ru-RU"/>
        </w:rPr>
        <w:t>—  составлять высказывания на заданную тему по содержанию произведения (не менее 5 предложений);</w:t>
      </w:r>
    </w:p>
    <w:p w14:paraId="76371340" w14:textId="77777777" w:rsidR="00FA0094" w:rsidRPr="0043108A" w:rsidRDefault="004D0291">
      <w:pPr>
        <w:autoSpaceDE w:val="0"/>
        <w:autoSpaceDN w:val="0"/>
        <w:spacing w:before="190" w:after="0" w:line="230" w:lineRule="auto"/>
        <w:rPr>
          <w:rFonts w:ascii="Times New Roman" w:hAnsi="Times New Roman" w:cs="Times New Roman"/>
          <w:lang w:val="ru-RU"/>
        </w:rPr>
      </w:pPr>
      <w:r w:rsidRPr="0043108A">
        <w:rPr>
          <w:rFonts w:ascii="Times New Roman" w:eastAsia="Times New Roman" w:hAnsi="Times New Roman" w:cs="Times New Roman"/>
          <w:color w:val="000000"/>
          <w:sz w:val="24"/>
          <w:lang w:val="ru-RU"/>
        </w:rPr>
        <w:t>—  сочинять по аналогии с прочитанным загадки, небольшие сказки, рассказы;</w:t>
      </w:r>
    </w:p>
    <w:p w14:paraId="39EA75E9" w14:textId="77777777" w:rsidR="00FA0094" w:rsidRPr="0043108A" w:rsidRDefault="004D0291">
      <w:pPr>
        <w:autoSpaceDE w:val="0"/>
        <w:autoSpaceDN w:val="0"/>
        <w:spacing w:before="190" w:after="0" w:line="262" w:lineRule="auto"/>
        <w:ind w:right="720"/>
        <w:rPr>
          <w:rFonts w:ascii="Times New Roman" w:hAnsi="Times New Roman" w:cs="Times New Roman"/>
          <w:lang w:val="ru-RU"/>
        </w:rPr>
      </w:pPr>
      <w:r w:rsidRPr="0043108A">
        <w:rPr>
          <w:rFonts w:ascii="Times New Roman" w:eastAsia="Times New Roman" w:hAnsi="Times New Roman" w:cs="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14:paraId="72BA48A1" w14:textId="77777777" w:rsidR="00FA0094" w:rsidRPr="0043108A" w:rsidRDefault="004D0291">
      <w:pPr>
        <w:autoSpaceDE w:val="0"/>
        <w:autoSpaceDN w:val="0"/>
        <w:spacing w:before="190" w:after="0" w:line="262" w:lineRule="auto"/>
        <w:rPr>
          <w:rFonts w:ascii="Times New Roman" w:hAnsi="Times New Roman" w:cs="Times New Roman"/>
          <w:lang w:val="ru-RU"/>
        </w:rPr>
      </w:pPr>
      <w:r w:rsidRPr="0043108A">
        <w:rPr>
          <w:rFonts w:ascii="Times New Roman" w:eastAsia="Times New Roman" w:hAnsi="Times New Roman" w:cs="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14:paraId="6F813249" w14:textId="77777777" w:rsidR="00FA0094" w:rsidRPr="0043108A" w:rsidRDefault="004D0291">
      <w:pPr>
        <w:autoSpaceDE w:val="0"/>
        <w:autoSpaceDN w:val="0"/>
        <w:spacing w:before="192" w:after="0" w:line="262" w:lineRule="auto"/>
        <w:ind w:right="1008"/>
        <w:rPr>
          <w:rFonts w:ascii="Times New Roman" w:hAnsi="Times New Roman" w:cs="Times New Roman"/>
          <w:lang w:val="ru-RU"/>
        </w:rPr>
      </w:pPr>
      <w:r w:rsidRPr="0043108A">
        <w:rPr>
          <w:rFonts w:ascii="Times New Roman" w:eastAsia="Times New Roman" w:hAnsi="Times New Roman" w:cs="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14:paraId="4A7306A4" w14:textId="77777777" w:rsidR="00FA0094" w:rsidRPr="0043108A" w:rsidRDefault="00FA0094">
      <w:pPr>
        <w:rPr>
          <w:rFonts w:ascii="Times New Roman" w:hAnsi="Times New Roman" w:cs="Times New Roman"/>
          <w:lang w:val="ru-RU"/>
        </w:rPr>
        <w:sectPr w:rsidR="00FA0094" w:rsidRPr="0043108A">
          <w:pgSz w:w="11900" w:h="16840"/>
          <w:pgMar w:top="316" w:right="714" w:bottom="1440" w:left="1086" w:header="720" w:footer="720" w:gutter="0"/>
          <w:cols w:space="720" w:equalWidth="0">
            <w:col w:w="10099" w:space="0"/>
          </w:cols>
          <w:docGrid w:linePitch="360"/>
        </w:sectPr>
      </w:pPr>
    </w:p>
    <w:p w14:paraId="39D29F9D" w14:textId="77777777" w:rsidR="00FA0094" w:rsidRPr="0043108A" w:rsidRDefault="00FA0094">
      <w:pPr>
        <w:autoSpaceDE w:val="0"/>
        <w:autoSpaceDN w:val="0"/>
        <w:spacing w:after="64" w:line="220" w:lineRule="exact"/>
        <w:rPr>
          <w:rFonts w:ascii="Times New Roman" w:hAnsi="Times New Roman" w:cs="Times New Roman"/>
          <w:lang w:val="ru-RU"/>
        </w:rPr>
      </w:pPr>
    </w:p>
    <w:p w14:paraId="6042224D" w14:textId="77777777" w:rsidR="00FA0094" w:rsidRPr="0043108A" w:rsidRDefault="004D0291">
      <w:pPr>
        <w:autoSpaceDE w:val="0"/>
        <w:autoSpaceDN w:val="0"/>
        <w:spacing w:after="258" w:line="233" w:lineRule="auto"/>
        <w:rPr>
          <w:rFonts w:ascii="Times New Roman" w:hAnsi="Times New Roman" w:cs="Times New Roman"/>
        </w:rPr>
      </w:pPr>
      <w:r w:rsidRPr="0043108A">
        <w:rPr>
          <w:rFonts w:ascii="Times New Roman" w:eastAsia="Times New Roman" w:hAnsi="Times New Roman" w:cs="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3108A" w14:paraId="5F297A8B" w14:textId="77777777" w:rsidTr="006E7F14">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42ABCC3" w14:textId="77777777" w:rsidR="00FA0094" w:rsidRPr="0043108A" w:rsidRDefault="004D0291">
            <w:pPr>
              <w:autoSpaceDE w:val="0"/>
              <w:autoSpaceDN w:val="0"/>
              <w:spacing w:before="78" w:after="0" w:line="245" w:lineRule="auto"/>
              <w:ind w:right="144"/>
              <w:jc w:val="center"/>
              <w:rPr>
                <w:rFonts w:ascii="Times New Roman" w:hAnsi="Times New Roman" w:cs="Times New Roman"/>
              </w:rPr>
            </w:pPr>
            <w:r w:rsidRPr="0043108A">
              <w:rPr>
                <w:rFonts w:ascii="Times New Roman" w:eastAsia="Times New Roman" w:hAnsi="Times New Roman" w:cs="Times New Roman"/>
                <w:b/>
                <w:color w:val="000000"/>
                <w:w w:val="97"/>
                <w:sz w:val="16"/>
              </w:rPr>
              <w:t>№</w:t>
            </w:r>
            <w:r w:rsidRPr="0043108A">
              <w:rPr>
                <w:rFonts w:ascii="Times New Roman" w:hAnsi="Times New Roman" w:cs="Times New Roman"/>
              </w:rPr>
              <w:br/>
            </w:r>
            <w:r w:rsidRPr="0043108A">
              <w:rPr>
                <w:rFonts w:ascii="Times New Roman" w:eastAsia="Times New Roman" w:hAnsi="Times New Roman" w:cs="Times New Roman"/>
                <w:b/>
                <w:color w:val="000000"/>
                <w:w w:val="97"/>
                <w:sz w:val="16"/>
              </w:rPr>
              <w:t>п/п</w:t>
            </w:r>
          </w:p>
        </w:tc>
        <w:tc>
          <w:tcPr>
            <w:tcW w:w="159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698680B" w14:textId="77777777" w:rsidR="00FA0094" w:rsidRPr="0043108A" w:rsidRDefault="004D0291">
            <w:pPr>
              <w:autoSpaceDE w:val="0"/>
              <w:autoSpaceDN w:val="0"/>
              <w:spacing w:before="78" w:after="0" w:line="247" w:lineRule="auto"/>
              <w:ind w:left="72" w:right="468"/>
              <w:jc w:val="both"/>
              <w:rPr>
                <w:rFonts w:ascii="Times New Roman" w:hAnsi="Times New Roman" w:cs="Times New Roman"/>
                <w:lang w:val="ru-RU"/>
              </w:rPr>
            </w:pPr>
            <w:r w:rsidRPr="0043108A">
              <w:rPr>
                <w:rFonts w:ascii="Times New Roman" w:eastAsia="Times New Roman" w:hAnsi="Times New Roman" w:cs="Times New Roman"/>
                <w:b/>
                <w:color w:val="000000"/>
                <w:w w:val="97"/>
                <w:sz w:val="16"/>
                <w:lang w:val="ru-RU"/>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FDC5AB8" w14:textId="77777777" w:rsidR="00FA0094" w:rsidRPr="0043108A" w:rsidRDefault="004D0291">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Количество часов</w:t>
            </w:r>
          </w:p>
        </w:tc>
        <w:tc>
          <w:tcPr>
            <w:tcW w:w="8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3910DD3" w14:textId="77777777" w:rsidR="00FA0094" w:rsidRPr="0043108A" w:rsidRDefault="004D0291">
            <w:pPr>
              <w:autoSpaceDE w:val="0"/>
              <w:autoSpaceDN w:val="0"/>
              <w:spacing w:before="78" w:after="0" w:line="245"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 xml:space="preserve">Дата </w:t>
            </w:r>
            <w:r w:rsidRPr="0043108A">
              <w:rPr>
                <w:rFonts w:ascii="Times New Roman" w:hAnsi="Times New Roman" w:cs="Times New Roman"/>
              </w:rPr>
              <w:br/>
            </w:r>
            <w:r w:rsidRPr="0043108A">
              <w:rPr>
                <w:rFonts w:ascii="Times New Roman" w:eastAsia="Times New Roman" w:hAnsi="Times New Roman" w:cs="Times New Roman"/>
                <w:b/>
                <w:color w:val="000000"/>
                <w:w w:val="97"/>
                <w:sz w:val="16"/>
              </w:rPr>
              <w:t>изучения</w:t>
            </w:r>
          </w:p>
        </w:tc>
        <w:tc>
          <w:tcPr>
            <w:tcW w:w="711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ECC2E58" w14:textId="77777777" w:rsidR="00FA0094" w:rsidRPr="0043108A" w:rsidRDefault="004D0291">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Виды деятельности</w:t>
            </w:r>
          </w:p>
        </w:tc>
        <w:tc>
          <w:tcPr>
            <w:tcW w:w="136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A1AC5E0" w14:textId="77777777" w:rsidR="00FA0094" w:rsidRPr="0043108A" w:rsidRDefault="004D0291">
            <w:pPr>
              <w:autoSpaceDE w:val="0"/>
              <w:autoSpaceDN w:val="0"/>
              <w:spacing w:before="78" w:after="0" w:line="247"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 xml:space="preserve">Виды, </w:t>
            </w:r>
            <w:r w:rsidRPr="0043108A">
              <w:rPr>
                <w:rFonts w:ascii="Times New Roman" w:hAnsi="Times New Roman" w:cs="Times New Roman"/>
              </w:rPr>
              <w:br/>
            </w:r>
            <w:r w:rsidRPr="0043108A">
              <w:rPr>
                <w:rFonts w:ascii="Times New Roman" w:eastAsia="Times New Roman" w:hAnsi="Times New Roman" w:cs="Times New Roman"/>
                <w:b/>
                <w:color w:val="000000"/>
                <w:w w:val="97"/>
                <w:sz w:val="16"/>
              </w:rPr>
              <w:t xml:space="preserve">формы </w:t>
            </w:r>
            <w:r w:rsidRPr="0043108A">
              <w:rPr>
                <w:rFonts w:ascii="Times New Roman" w:hAnsi="Times New Roman" w:cs="Times New Roman"/>
              </w:rPr>
              <w:br/>
            </w:r>
            <w:r w:rsidRPr="0043108A">
              <w:rPr>
                <w:rFonts w:ascii="Times New Roman" w:eastAsia="Times New Roman" w:hAnsi="Times New Roman" w:cs="Times New Roman"/>
                <w:b/>
                <w:color w:val="000000"/>
                <w:w w:val="97"/>
                <w:sz w:val="16"/>
              </w:rPr>
              <w:t>контроля</w:t>
            </w:r>
          </w:p>
        </w:tc>
        <w:tc>
          <w:tcPr>
            <w:tcW w:w="13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0260F65" w14:textId="77777777" w:rsidR="00FA0094" w:rsidRPr="0043108A" w:rsidRDefault="004D0291">
            <w:pPr>
              <w:autoSpaceDE w:val="0"/>
              <w:autoSpaceDN w:val="0"/>
              <w:spacing w:before="78" w:after="0" w:line="250"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 xml:space="preserve">Электронные </w:t>
            </w:r>
            <w:r w:rsidRPr="0043108A">
              <w:rPr>
                <w:rFonts w:ascii="Times New Roman" w:hAnsi="Times New Roman" w:cs="Times New Roman"/>
              </w:rPr>
              <w:br/>
            </w:r>
            <w:r w:rsidRPr="0043108A">
              <w:rPr>
                <w:rFonts w:ascii="Times New Roman" w:eastAsia="Times New Roman" w:hAnsi="Times New Roman" w:cs="Times New Roman"/>
                <w:b/>
                <w:color w:val="000000"/>
                <w:w w:val="97"/>
                <w:sz w:val="16"/>
              </w:rPr>
              <w:t xml:space="preserve">(цифровые) </w:t>
            </w:r>
            <w:r w:rsidRPr="0043108A">
              <w:rPr>
                <w:rFonts w:ascii="Times New Roman" w:hAnsi="Times New Roman" w:cs="Times New Roman"/>
              </w:rPr>
              <w:br/>
            </w:r>
            <w:r w:rsidRPr="0043108A">
              <w:rPr>
                <w:rFonts w:ascii="Times New Roman" w:eastAsia="Times New Roman" w:hAnsi="Times New Roman" w:cs="Times New Roman"/>
                <w:b/>
                <w:color w:val="000000"/>
                <w:w w:val="97"/>
                <w:sz w:val="16"/>
              </w:rPr>
              <w:t>образовательные ресурсы</w:t>
            </w:r>
          </w:p>
        </w:tc>
      </w:tr>
      <w:tr w:rsidR="00FA0094" w:rsidRPr="0043108A" w14:paraId="2CBC3D99" w14:textId="77777777" w:rsidTr="006E7F14">
        <w:trPr>
          <w:trHeight w:hRule="exact" w:val="576"/>
        </w:trPr>
        <w:tc>
          <w:tcPr>
            <w:tcW w:w="468" w:type="dxa"/>
            <w:vMerge/>
            <w:tcBorders>
              <w:top w:val="single" w:sz="4" w:space="0" w:color="000000"/>
              <w:left w:val="single" w:sz="4" w:space="0" w:color="000000"/>
              <w:bottom w:val="single" w:sz="4" w:space="0" w:color="000000"/>
              <w:right w:val="single" w:sz="4" w:space="0" w:color="000000"/>
            </w:tcBorders>
          </w:tcPr>
          <w:p w14:paraId="554F1311" w14:textId="77777777" w:rsidR="00FA0094" w:rsidRPr="0043108A" w:rsidRDefault="00FA0094">
            <w:pPr>
              <w:rPr>
                <w:rFonts w:ascii="Times New Roman" w:hAnsi="Times New Roman" w:cs="Times New Roman"/>
              </w:rPr>
            </w:pPr>
          </w:p>
        </w:tc>
        <w:tc>
          <w:tcPr>
            <w:tcW w:w="1598" w:type="dxa"/>
            <w:vMerge/>
            <w:tcBorders>
              <w:top w:val="single" w:sz="4" w:space="0" w:color="000000"/>
              <w:left w:val="single" w:sz="4" w:space="0" w:color="000000"/>
              <w:bottom w:val="single" w:sz="4" w:space="0" w:color="000000"/>
              <w:right w:val="single" w:sz="4" w:space="0" w:color="000000"/>
            </w:tcBorders>
          </w:tcPr>
          <w:p w14:paraId="559B5495" w14:textId="77777777" w:rsidR="00FA0094" w:rsidRPr="0043108A" w:rsidRDefault="00FA0094">
            <w:pPr>
              <w:rPr>
                <w:rFonts w:ascii="Times New Roman" w:hAnsi="Times New Roman" w:cs="Times New Roman"/>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08B710" w14:textId="77777777" w:rsidR="00FA0094" w:rsidRPr="0043108A" w:rsidRDefault="004D0291">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63BFF9" w14:textId="77777777" w:rsidR="00FA0094" w:rsidRPr="0043108A" w:rsidRDefault="004D0291">
            <w:pPr>
              <w:autoSpaceDE w:val="0"/>
              <w:autoSpaceDN w:val="0"/>
              <w:spacing w:before="78" w:after="0" w:line="245"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88128" w14:textId="77777777" w:rsidR="00FA0094" w:rsidRPr="0043108A" w:rsidRDefault="004D0291">
            <w:pPr>
              <w:autoSpaceDE w:val="0"/>
              <w:autoSpaceDN w:val="0"/>
              <w:spacing w:before="78" w:after="0" w:line="245"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практические работы</w:t>
            </w:r>
          </w:p>
        </w:tc>
        <w:tc>
          <w:tcPr>
            <w:tcW w:w="806" w:type="dxa"/>
            <w:vMerge/>
            <w:tcBorders>
              <w:top w:val="single" w:sz="4" w:space="0" w:color="000000"/>
              <w:left w:val="single" w:sz="4" w:space="0" w:color="000000"/>
              <w:bottom w:val="single" w:sz="4" w:space="0" w:color="000000"/>
              <w:right w:val="single" w:sz="4" w:space="0" w:color="000000"/>
            </w:tcBorders>
          </w:tcPr>
          <w:p w14:paraId="200FC33C" w14:textId="77777777" w:rsidR="00FA0094" w:rsidRPr="0043108A" w:rsidRDefault="00FA0094">
            <w:pPr>
              <w:rPr>
                <w:rFonts w:ascii="Times New Roman" w:hAnsi="Times New Roman" w:cs="Times New Roman"/>
              </w:rPr>
            </w:pPr>
          </w:p>
        </w:tc>
        <w:tc>
          <w:tcPr>
            <w:tcW w:w="7113" w:type="dxa"/>
            <w:vMerge/>
            <w:tcBorders>
              <w:top w:val="single" w:sz="4" w:space="0" w:color="000000"/>
              <w:left w:val="single" w:sz="4" w:space="0" w:color="000000"/>
              <w:bottom w:val="single" w:sz="4" w:space="0" w:color="000000"/>
              <w:right w:val="single" w:sz="4" w:space="0" w:color="000000"/>
            </w:tcBorders>
          </w:tcPr>
          <w:p w14:paraId="17C19743" w14:textId="77777777" w:rsidR="00FA0094" w:rsidRPr="0043108A" w:rsidRDefault="00FA0094">
            <w:pPr>
              <w:rPr>
                <w:rFonts w:ascii="Times New Roman" w:hAnsi="Times New Roman" w:cs="Times New Roman"/>
              </w:rPr>
            </w:pPr>
          </w:p>
        </w:tc>
        <w:tc>
          <w:tcPr>
            <w:tcW w:w="1363" w:type="dxa"/>
            <w:vMerge/>
            <w:tcBorders>
              <w:top w:val="single" w:sz="4" w:space="0" w:color="000000"/>
              <w:left w:val="single" w:sz="4" w:space="0" w:color="000000"/>
              <w:bottom w:val="single" w:sz="4" w:space="0" w:color="000000"/>
              <w:right w:val="single" w:sz="4" w:space="0" w:color="000000"/>
            </w:tcBorders>
          </w:tcPr>
          <w:p w14:paraId="78D49D3C" w14:textId="77777777" w:rsidR="00FA0094" w:rsidRPr="0043108A" w:rsidRDefault="00FA0094">
            <w:pPr>
              <w:rPr>
                <w:rFonts w:ascii="Times New Roman" w:hAnsi="Times New Roman" w:cs="Times New Roman"/>
              </w:rPr>
            </w:pPr>
          </w:p>
        </w:tc>
        <w:tc>
          <w:tcPr>
            <w:tcW w:w="1382" w:type="dxa"/>
            <w:vMerge/>
            <w:tcBorders>
              <w:top w:val="single" w:sz="4" w:space="0" w:color="000000"/>
              <w:left w:val="single" w:sz="4" w:space="0" w:color="000000"/>
              <w:bottom w:val="single" w:sz="4" w:space="0" w:color="000000"/>
              <w:right w:val="single" w:sz="4" w:space="0" w:color="000000"/>
            </w:tcBorders>
          </w:tcPr>
          <w:p w14:paraId="0FA0F3F8" w14:textId="77777777" w:rsidR="00FA0094" w:rsidRPr="0043108A" w:rsidRDefault="00FA0094">
            <w:pPr>
              <w:rPr>
                <w:rFonts w:ascii="Times New Roman" w:hAnsi="Times New Roman" w:cs="Times New Roman"/>
              </w:rPr>
            </w:pPr>
          </w:p>
        </w:tc>
      </w:tr>
      <w:tr w:rsidR="00FA0094" w:rsidRPr="0043108A" w14:paraId="2AE66D34" w14:textId="77777777" w:rsidTr="006E7F14">
        <w:trPr>
          <w:trHeight w:hRule="exact" w:val="272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3DB84" w14:textId="77777777" w:rsidR="00FA0094" w:rsidRPr="0043108A" w:rsidRDefault="004D0291">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5934FD" w14:textId="77777777" w:rsidR="00EC6D84" w:rsidRPr="0043108A" w:rsidRDefault="00EC6D84">
            <w:pPr>
              <w:autoSpaceDE w:val="0"/>
              <w:autoSpaceDN w:val="0"/>
              <w:spacing w:before="78" w:after="0" w:line="230" w:lineRule="auto"/>
              <w:ind w:left="72"/>
              <w:rPr>
                <w:rFonts w:ascii="Times New Roman" w:eastAsia="Times New Roman" w:hAnsi="Times New Roman" w:cs="Times New Roman"/>
                <w:b/>
                <w:color w:val="000000"/>
                <w:w w:val="97"/>
                <w:sz w:val="16"/>
                <w:lang w:val="ru-RU"/>
              </w:rPr>
            </w:pPr>
            <w:r w:rsidRPr="0043108A">
              <w:rPr>
                <w:rFonts w:ascii="Times New Roman" w:eastAsia="Times New Roman" w:hAnsi="Times New Roman" w:cs="Times New Roman"/>
                <w:b/>
                <w:color w:val="000000"/>
                <w:w w:val="97"/>
                <w:sz w:val="16"/>
                <w:lang w:val="ru-RU"/>
              </w:rPr>
              <w:t xml:space="preserve">Библиографическая культура (работа с детской книгой и </w:t>
            </w:r>
            <w:r w:rsidRPr="0043108A">
              <w:rPr>
                <w:rFonts w:ascii="Times New Roman" w:hAnsi="Times New Roman" w:cs="Times New Roman"/>
                <w:lang w:val="ru-RU"/>
              </w:rPr>
              <w:br/>
            </w:r>
            <w:r w:rsidRPr="0043108A">
              <w:rPr>
                <w:rFonts w:ascii="Times New Roman" w:eastAsia="Times New Roman" w:hAnsi="Times New Roman" w:cs="Times New Roman"/>
                <w:b/>
                <w:color w:val="000000"/>
                <w:w w:val="97"/>
                <w:sz w:val="16"/>
                <w:lang w:val="ru-RU"/>
              </w:rPr>
              <w:t xml:space="preserve">справочной </w:t>
            </w:r>
            <w:r w:rsidRPr="0043108A">
              <w:rPr>
                <w:rFonts w:ascii="Times New Roman" w:hAnsi="Times New Roman" w:cs="Times New Roman"/>
                <w:lang w:val="ru-RU"/>
              </w:rPr>
              <w:br/>
            </w:r>
            <w:r w:rsidRPr="0043108A">
              <w:rPr>
                <w:rFonts w:ascii="Times New Roman" w:eastAsia="Times New Roman" w:hAnsi="Times New Roman" w:cs="Times New Roman"/>
                <w:b/>
                <w:color w:val="000000"/>
                <w:w w:val="97"/>
                <w:sz w:val="16"/>
                <w:lang w:val="ru-RU"/>
              </w:rPr>
              <w:t>литературой)</w:t>
            </w:r>
          </w:p>
          <w:p w14:paraId="7C52A62C" w14:textId="77777777" w:rsidR="00FA0094" w:rsidRPr="0043108A" w:rsidRDefault="00FA0094">
            <w:pPr>
              <w:autoSpaceDE w:val="0"/>
              <w:autoSpaceDN w:val="0"/>
              <w:spacing w:before="78" w:after="0" w:line="230" w:lineRule="auto"/>
              <w:ind w:left="72"/>
              <w:rPr>
                <w:rFonts w:ascii="Times New Roman" w:hAnsi="Times New Roman" w:cs="Times New Roman"/>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DE524" w14:textId="77777777" w:rsidR="00FA0094" w:rsidRPr="0043108A" w:rsidRDefault="00E01A7D">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0C52FE"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8CDF6" w14:textId="77777777" w:rsidR="00FA0094" w:rsidRPr="0043108A" w:rsidRDefault="00EC6D84">
            <w:pPr>
              <w:rPr>
                <w:rFonts w:ascii="Times New Roman" w:hAnsi="Times New Roman" w:cs="Times New Roman"/>
                <w:sz w:val="16"/>
                <w:szCs w:val="16"/>
                <w:lang w:val="ru-RU"/>
              </w:rPr>
            </w:pPr>
            <w:r w:rsidRPr="0043108A">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24198"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07B14ED" w14:textId="77777777" w:rsidR="00EC6D84" w:rsidRPr="0043108A" w:rsidRDefault="00EC6D84">
            <w:pPr>
              <w:autoSpaceDE w:val="0"/>
              <w:autoSpaceDN w:val="0"/>
              <w:spacing w:before="78" w:after="0" w:line="247"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Экскурсия в библиотеку, ориентировка в пространстве школьной библиотеки, работа с тематическим каталогом;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Беседа с библиотекарем на тему важности чтения для обучения и развития;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Выбор книги с учётом рекомендательного списка, по тематическому каталогу в библиотеке;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Сравнение книг по теме, автору, заголовку, ориентировка в содержании книги/учебника по оглавлению, аннотации, предисловию, условным обозначениям;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Рассказ о прочитанной книге с использованием изученных понятий;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Составление списка прочитанных книг;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Группировка книг по изученным разделам и темам;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Поиск необходимой информации в словарях и справочниках </w:t>
            </w:r>
            <w:r w:rsidR="004D0291" w:rsidRPr="0043108A">
              <w:rPr>
                <w:rFonts w:ascii="Times New Roman" w:eastAsia="Times New Roman" w:hAnsi="Times New Roman" w:cs="Times New Roman"/>
                <w:color w:val="000000"/>
                <w:w w:val="97"/>
                <w:sz w:val="16"/>
                <w:lang w:val="ru-RU"/>
              </w:rPr>
              <w:t>Учебный диалог: определение учебной задачи изучени</w:t>
            </w:r>
            <w:r w:rsidRPr="0043108A">
              <w:rPr>
                <w:rFonts w:ascii="Times New Roman" w:eastAsia="Times New Roman" w:hAnsi="Times New Roman" w:cs="Times New Roman"/>
                <w:color w:val="000000"/>
                <w:w w:val="97"/>
                <w:sz w:val="16"/>
                <w:lang w:val="ru-RU"/>
              </w:rPr>
              <w:t>я произведений данного раздела.</w:t>
            </w:r>
            <w:r w:rsidR="004D0291" w:rsidRPr="0043108A">
              <w:rPr>
                <w:rFonts w:ascii="Times New Roman" w:hAnsi="Times New Roman" w:cs="Times New Roman"/>
                <w:lang w:val="ru-RU"/>
              </w:rPr>
              <w:br/>
            </w:r>
          </w:p>
          <w:p w14:paraId="0CDE7E20" w14:textId="77777777" w:rsidR="00FA0094" w:rsidRPr="0043108A" w:rsidRDefault="00E01A7D">
            <w:pPr>
              <w:autoSpaceDE w:val="0"/>
              <w:autoSpaceDN w:val="0"/>
              <w:spacing w:before="20" w:after="0" w:line="252"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 </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9943AD"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68C63613"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Практическая работа;</w:t>
            </w:r>
          </w:p>
          <w:p w14:paraId="1715608E"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Самооценка с использованием «Оценочного листа».</w:t>
            </w:r>
          </w:p>
          <w:p w14:paraId="2A25DF69"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F87EFD"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1D2C5A19"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49892EAC"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2ED0622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0B52AB65"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7D85F5C3"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11"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17324343"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7E4B19E8"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222DDECE"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54C952AF"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4A75F936" w14:textId="77777777" w:rsidR="00FA0094" w:rsidRPr="0043108A" w:rsidRDefault="0043108A" w:rsidP="004D0291">
            <w:pPr>
              <w:rPr>
                <w:rFonts w:ascii="Times New Roman" w:hAnsi="Times New Roman" w:cs="Times New Roman"/>
              </w:rPr>
            </w:pPr>
            <w:hyperlink r:id="rId16" w:history="1">
              <w:r w:rsidR="004D0291" w:rsidRPr="0043108A">
                <w:rPr>
                  <w:rStyle w:val="aff8"/>
                  <w:rFonts w:ascii="Times New Roman" w:eastAsia="Times New Roman" w:hAnsi="Times New Roman" w:cs="Times New Roman"/>
                  <w:w w:val="97"/>
                  <w:sz w:val="16"/>
                  <w:lang w:val="ru-RU"/>
                </w:rPr>
                <w:t>https://teachermade.com/</w:t>
              </w:r>
            </w:hyperlink>
          </w:p>
        </w:tc>
      </w:tr>
      <w:tr w:rsidR="00FA0094" w:rsidRPr="0043108A" w14:paraId="6574D66E" w14:textId="77777777" w:rsidTr="006E7F14">
        <w:trPr>
          <w:trHeight w:hRule="exact" w:val="396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F81C89" w14:textId="77777777" w:rsidR="00FA0094" w:rsidRPr="0043108A" w:rsidRDefault="004D0291">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1.2.</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6B99E6" w14:textId="77777777" w:rsidR="00FA0094" w:rsidRPr="0043108A" w:rsidRDefault="004D0291">
            <w:pPr>
              <w:autoSpaceDE w:val="0"/>
              <w:autoSpaceDN w:val="0"/>
              <w:spacing w:before="78" w:after="0" w:line="247" w:lineRule="auto"/>
              <w:ind w:left="72" w:right="144"/>
              <w:rPr>
                <w:rFonts w:ascii="Times New Roman" w:hAnsi="Times New Roman" w:cs="Times New Roman"/>
              </w:rPr>
            </w:pPr>
            <w:r w:rsidRPr="0043108A">
              <w:rPr>
                <w:rFonts w:ascii="Times New Roman" w:eastAsia="Times New Roman" w:hAnsi="Times New Roman" w:cs="Times New Roman"/>
                <w:b/>
                <w:color w:val="000000"/>
                <w:w w:val="97"/>
                <w:sz w:val="16"/>
              </w:rPr>
              <w:t xml:space="preserve">Фольклор (устное народное </w:t>
            </w:r>
            <w:r w:rsidRPr="0043108A">
              <w:rPr>
                <w:rFonts w:ascii="Times New Roman" w:hAnsi="Times New Roman" w:cs="Times New Roman"/>
              </w:rPr>
              <w:br/>
            </w:r>
            <w:r w:rsidRPr="0043108A">
              <w:rPr>
                <w:rFonts w:ascii="Times New Roman" w:eastAsia="Times New Roman" w:hAnsi="Times New Roman" w:cs="Times New Roman"/>
                <w:b/>
                <w:color w:val="000000"/>
                <w:w w:val="97"/>
                <w:sz w:val="16"/>
              </w:rPr>
              <w:t>творчество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BD622" w14:textId="77777777" w:rsidR="00FA0094" w:rsidRPr="0043108A" w:rsidRDefault="00E01A7D">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15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52BE6E"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6040E7"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A6A792"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53777B15" w14:textId="77777777" w:rsidR="00FA0094" w:rsidRPr="0043108A" w:rsidRDefault="004D0291">
            <w:pPr>
              <w:autoSpaceDE w:val="0"/>
              <w:autoSpaceDN w:val="0"/>
              <w:spacing w:before="78" w:after="0" w:line="254"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Работа со схемой «Малые жанры фольклора»: заполнение, подбор примеров (на материале изученного в 1 классе);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загадок(по выбору);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Групповая работа: чтение скороговорок с увеличением темпа, проведение конкурса «Лучший чтец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скороговорок»;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Работа с текстом: анализ юмористических событий в небылицах, нахождение созвучных (рифмованных) слов ;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Чтение загадок и объединение их по темам;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Упражнение на распознавание отдельных малых жанров фольклора (потешка, пословица, загадка, считалка, небылица);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9B5D0"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5480B697"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Диагностическая работа;</w:t>
            </w:r>
          </w:p>
          <w:p w14:paraId="68E9AA60"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Письменный опрос</w:t>
            </w:r>
          </w:p>
          <w:p w14:paraId="673A17D0"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3AB078D4"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1F1836EF"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7F002119"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02B7B7"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7"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5A4EB63B"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8"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18B1CB9B"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9"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77DCA86F"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0"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6736B431"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1"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38AB9E08"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22"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2ADA77C4"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3"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1A317265"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4"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75FE5E83"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5"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3A7CAEEB"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6"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5C4F336D" w14:textId="77777777" w:rsidR="00FA0094" w:rsidRPr="0043108A" w:rsidRDefault="0043108A" w:rsidP="004D0291">
            <w:pPr>
              <w:rPr>
                <w:rFonts w:ascii="Times New Roman" w:hAnsi="Times New Roman" w:cs="Times New Roman"/>
                <w:lang w:val="ru-RU"/>
              </w:rPr>
            </w:pPr>
            <w:hyperlink r:id="rId27" w:history="1">
              <w:r w:rsidR="004D0291" w:rsidRPr="0043108A">
                <w:rPr>
                  <w:rStyle w:val="aff8"/>
                  <w:rFonts w:ascii="Times New Roman" w:eastAsia="Times New Roman" w:hAnsi="Times New Roman" w:cs="Times New Roman"/>
                  <w:w w:val="97"/>
                  <w:sz w:val="16"/>
                  <w:lang w:val="ru-RU"/>
                </w:rPr>
                <w:t>https://teachermade.com/</w:t>
              </w:r>
            </w:hyperlink>
          </w:p>
        </w:tc>
      </w:tr>
      <w:tr w:rsidR="00E01A7D" w:rsidRPr="0043108A" w14:paraId="75AB2684" w14:textId="77777777" w:rsidTr="006E7F14">
        <w:trPr>
          <w:trHeight w:hRule="exact" w:val="497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532123" w14:textId="77777777" w:rsidR="00E01A7D" w:rsidRPr="0043108A" w:rsidRDefault="00E01A7D">
            <w:pPr>
              <w:autoSpaceDE w:val="0"/>
              <w:autoSpaceDN w:val="0"/>
              <w:spacing w:before="78" w:after="0" w:line="230" w:lineRule="auto"/>
              <w:jc w:val="center"/>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lastRenderedPageBreak/>
              <w:t>1.3.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2B1A1F" w14:textId="77777777" w:rsidR="00E01A7D" w:rsidRPr="0043108A" w:rsidRDefault="00E01A7D">
            <w:pPr>
              <w:autoSpaceDE w:val="0"/>
              <w:autoSpaceDN w:val="0"/>
              <w:spacing w:before="78" w:after="0" w:line="247" w:lineRule="auto"/>
              <w:ind w:left="72" w:right="144"/>
              <w:rPr>
                <w:rFonts w:ascii="Times New Roman" w:eastAsia="Times New Roman" w:hAnsi="Times New Roman" w:cs="Times New Roman"/>
                <w:b/>
                <w:color w:val="000000"/>
                <w:w w:val="97"/>
                <w:sz w:val="16"/>
              </w:rPr>
            </w:pPr>
            <w:r w:rsidRPr="0043108A">
              <w:rPr>
                <w:rFonts w:ascii="Times New Roman" w:eastAsia="Times New Roman" w:hAnsi="Times New Roman" w:cs="Times New Roman"/>
                <w:b/>
                <w:color w:val="000000"/>
                <w:w w:val="97"/>
                <w:sz w:val="16"/>
                <w:lang w:val="ru-RU"/>
              </w:rPr>
              <w:t>О нашей Родине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6125F" w14:textId="5D2461B3" w:rsidR="00E01A7D" w:rsidRPr="0043108A" w:rsidRDefault="002D4E0A">
            <w:pPr>
              <w:autoSpaceDE w:val="0"/>
              <w:autoSpaceDN w:val="0"/>
              <w:spacing w:before="78" w:after="0" w:line="230"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4B8AB1" w14:textId="77777777" w:rsidR="00E01A7D" w:rsidRPr="0043108A" w:rsidRDefault="008664C4">
            <w:pPr>
              <w:rPr>
                <w:rFonts w:ascii="Times New Roman" w:hAnsi="Times New Roman" w:cs="Times New Roman"/>
                <w:sz w:val="16"/>
                <w:szCs w:val="16"/>
                <w:lang w:val="ru-RU"/>
              </w:rPr>
            </w:pPr>
            <w:r w:rsidRPr="0043108A">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14B3BE" w14:textId="77777777" w:rsidR="00E01A7D" w:rsidRPr="0043108A" w:rsidRDefault="00B63FF6">
            <w:pPr>
              <w:rPr>
                <w:rFonts w:ascii="Times New Roman" w:hAnsi="Times New Roman" w:cs="Times New Roman"/>
                <w:sz w:val="16"/>
                <w:szCs w:val="16"/>
                <w:lang w:val="ru-RU"/>
              </w:rPr>
            </w:pPr>
            <w:r w:rsidRPr="0043108A">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405B36" w14:textId="77777777" w:rsidR="00E01A7D" w:rsidRPr="0043108A" w:rsidRDefault="00E01A7D">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BF802A2" w14:textId="77777777" w:rsidR="00E01A7D" w:rsidRPr="0043108A" w:rsidRDefault="00E01A7D" w:rsidP="00E01A7D">
            <w:pPr>
              <w:autoSpaceDE w:val="0"/>
              <w:autoSpaceDN w:val="0"/>
              <w:spacing w:before="78" w:after="0" w:line="247" w:lineRule="auto"/>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Слушание стихотворных произведений, оценка своей эмоциональной реакции на прослушанное произведение, определение темы (не менее трёх стихотворений). Например, стихотворения И. С. Никитина «Русь», Ф. П.</w:t>
            </w:r>
          </w:p>
          <w:p w14:paraId="4489B66D" w14:textId="77777777" w:rsidR="00E01A7D" w:rsidRPr="0043108A" w:rsidRDefault="00E01A7D" w:rsidP="00E01A7D">
            <w:pPr>
              <w:autoSpaceDE w:val="0"/>
              <w:autoSpaceDN w:val="0"/>
              <w:spacing w:before="20" w:after="0" w:line="233"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Савинова «Родина», А. А. Прокофьева «Родина», Н. М. Рубцова «Россия Русь — куда я ни взгляну…», З. Н.</w:t>
            </w:r>
          </w:p>
          <w:p w14:paraId="72284890" w14:textId="77777777" w:rsidR="00E01A7D" w:rsidRPr="0043108A" w:rsidRDefault="00E01A7D" w:rsidP="00E01A7D">
            <w:pPr>
              <w:autoSpaceDE w:val="0"/>
              <w:autoSpaceDN w:val="0"/>
              <w:spacing w:before="18" w:after="0" w:line="250" w:lineRule="auto"/>
              <w:ind w:left="72" w:right="288"/>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Александровой «Родина»;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Участие в учебном диалоге: выделение и обсуждение главной мысли произведения — любовь к Родине неотделима от любви к родной земле и её природе;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Работа с текстом произведения: читать отдельные строфы, задание на поисковое чтение: ответы на вопросы.</w:t>
            </w:r>
          </w:p>
          <w:p w14:paraId="0E74BBC5" w14:textId="77777777" w:rsidR="00E01A7D" w:rsidRPr="0043108A" w:rsidRDefault="00E01A7D" w:rsidP="00E01A7D">
            <w:pPr>
              <w:autoSpaceDE w:val="0"/>
              <w:autoSpaceDN w:val="0"/>
              <w:spacing w:before="18" w:after="0" w:line="250" w:lineRule="auto"/>
              <w:ind w:left="72" w:right="43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Например: в чём раскрывается истинная красота родной земли?;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Чтение вслух прозаических произведений по изучаемой теме. Например, С. Т. Романовский «Русь», К. Г.</w:t>
            </w:r>
          </w:p>
          <w:p w14:paraId="2F5426FF" w14:textId="77777777" w:rsidR="00E01A7D" w:rsidRPr="0043108A" w:rsidRDefault="00E01A7D" w:rsidP="00E01A7D">
            <w:pPr>
              <w:autoSpaceDE w:val="0"/>
              <w:autoSpaceDN w:val="0"/>
              <w:spacing w:before="78" w:after="0" w:line="254"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Паустовский «Мещёрская сторона» (отрывки) и др.;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A68C17A"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2FD3520B"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Контрольная работа;</w:t>
            </w:r>
          </w:p>
          <w:p w14:paraId="58FF38FA"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Письменный опрос;</w:t>
            </w:r>
          </w:p>
          <w:p w14:paraId="5239A583"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Практическая работа;</w:t>
            </w:r>
          </w:p>
          <w:p w14:paraId="088F7280"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Самооценка с использованием «Оценочного листа».</w:t>
            </w:r>
          </w:p>
          <w:p w14:paraId="02285F29" w14:textId="77777777" w:rsidR="00E01A7D" w:rsidRPr="0043108A" w:rsidRDefault="00E01A7D">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76662"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8" w:history="1">
              <w:r w:rsidR="006E7F14" w:rsidRPr="0043108A">
                <w:rPr>
                  <w:rStyle w:val="aff8"/>
                  <w:rFonts w:ascii="Times New Roman" w:eastAsia="Times New Roman" w:hAnsi="Times New Roman" w:cs="Times New Roman"/>
                  <w:w w:val="97"/>
                  <w:sz w:val="16"/>
                </w:rPr>
                <w:t>https</w:t>
              </w:r>
              <w:r w:rsidR="006E7F14" w:rsidRPr="0043108A">
                <w:rPr>
                  <w:rStyle w:val="aff8"/>
                  <w:rFonts w:ascii="Times New Roman" w:eastAsia="Times New Roman" w:hAnsi="Times New Roman" w:cs="Times New Roman"/>
                  <w:w w:val="97"/>
                  <w:sz w:val="16"/>
                  <w:lang w:val="ru-RU"/>
                </w:rPr>
                <w:t>://</w:t>
              </w:r>
              <w:r w:rsidR="006E7F14" w:rsidRPr="0043108A">
                <w:rPr>
                  <w:rStyle w:val="aff8"/>
                  <w:rFonts w:ascii="Times New Roman" w:eastAsia="Times New Roman" w:hAnsi="Times New Roman" w:cs="Times New Roman"/>
                  <w:w w:val="97"/>
                  <w:sz w:val="16"/>
                </w:rPr>
                <w:t>quizizz</w:t>
              </w:r>
              <w:r w:rsidR="006E7F14" w:rsidRPr="0043108A">
                <w:rPr>
                  <w:rStyle w:val="aff8"/>
                  <w:rFonts w:ascii="Times New Roman" w:eastAsia="Times New Roman" w:hAnsi="Times New Roman" w:cs="Times New Roman"/>
                  <w:w w:val="97"/>
                  <w:sz w:val="16"/>
                  <w:lang w:val="ru-RU"/>
                </w:rPr>
                <w:t>.</w:t>
              </w:r>
              <w:r w:rsidR="006E7F14" w:rsidRPr="0043108A">
                <w:rPr>
                  <w:rStyle w:val="aff8"/>
                  <w:rFonts w:ascii="Times New Roman" w:eastAsia="Times New Roman" w:hAnsi="Times New Roman" w:cs="Times New Roman"/>
                  <w:w w:val="97"/>
                  <w:sz w:val="16"/>
                </w:rPr>
                <w:t>com</w:t>
              </w:r>
              <w:r w:rsidR="006E7F14" w:rsidRPr="0043108A">
                <w:rPr>
                  <w:rStyle w:val="aff8"/>
                  <w:rFonts w:ascii="Times New Roman" w:eastAsia="Times New Roman" w:hAnsi="Times New Roman" w:cs="Times New Roman"/>
                  <w:w w:val="97"/>
                  <w:sz w:val="16"/>
                  <w:lang w:val="ru-RU"/>
                </w:rPr>
                <w:t>/</w:t>
              </w:r>
            </w:hyperlink>
            <w:r w:rsidR="006E7F14" w:rsidRPr="0043108A">
              <w:rPr>
                <w:rFonts w:ascii="Times New Roman" w:eastAsia="Times New Roman" w:hAnsi="Times New Roman" w:cs="Times New Roman"/>
                <w:color w:val="000000"/>
                <w:w w:val="97"/>
                <w:sz w:val="16"/>
                <w:lang w:val="ru-RU"/>
              </w:rPr>
              <w:t xml:space="preserve"> </w:t>
            </w:r>
          </w:p>
          <w:p w14:paraId="1F7FAA2D"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9" w:history="1">
              <w:r w:rsidR="006E7F14" w:rsidRPr="0043108A">
                <w:rPr>
                  <w:rStyle w:val="aff8"/>
                  <w:rFonts w:ascii="Times New Roman" w:eastAsia="Times New Roman" w:hAnsi="Times New Roman" w:cs="Times New Roman"/>
                  <w:w w:val="97"/>
                  <w:sz w:val="16"/>
                  <w:lang w:val="ru-RU"/>
                </w:rPr>
                <w:t>https://nearpod.com/</w:t>
              </w:r>
            </w:hyperlink>
            <w:r w:rsidR="006E7F14" w:rsidRPr="0043108A">
              <w:rPr>
                <w:rFonts w:ascii="Times New Roman" w:eastAsia="Times New Roman" w:hAnsi="Times New Roman" w:cs="Times New Roman"/>
                <w:color w:val="000000"/>
                <w:w w:val="97"/>
                <w:sz w:val="16"/>
                <w:lang w:val="ru-RU"/>
              </w:rPr>
              <w:t xml:space="preserve"> </w:t>
            </w:r>
          </w:p>
          <w:p w14:paraId="7FB05264"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0" w:history="1">
              <w:r w:rsidR="006E7F14" w:rsidRPr="0043108A">
                <w:rPr>
                  <w:rStyle w:val="aff8"/>
                  <w:rFonts w:ascii="Times New Roman" w:eastAsia="Times New Roman" w:hAnsi="Times New Roman" w:cs="Times New Roman"/>
                  <w:w w:val="97"/>
                  <w:sz w:val="16"/>
                  <w:lang w:val="ru-RU"/>
                </w:rPr>
                <w:t>https://www.plickers.com/</w:t>
              </w:r>
            </w:hyperlink>
            <w:r w:rsidR="006E7F14" w:rsidRPr="0043108A">
              <w:rPr>
                <w:rFonts w:ascii="Times New Roman" w:eastAsia="Times New Roman" w:hAnsi="Times New Roman" w:cs="Times New Roman"/>
                <w:color w:val="000000"/>
                <w:w w:val="97"/>
                <w:sz w:val="16"/>
                <w:lang w:val="ru-RU"/>
              </w:rPr>
              <w:t xml:space="preserve"> </w:t>
            </w:r>
          </w:p>
          <w:p w14:paraId="2A55C290"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1" w:history="1">
              <w:r w:rsidR="006E7F14" w:rsidRPr="0043108A">
                <w:rPr>
                  <w:rStyle w:val="aff8"/>
                  <w:rFonts w:ascii="Times New Roman" w:eastAsia="Times New Roman" w:hAnsi="Times New Roman" w:cs="Times New Roman"/>
                  <w:w w:val="97"/>
                  <w:sz w:val="16"/>
                  <w:lang w:val="ru-RU"/>
                </w:rPr>
                <w:t>https://genial.ly/</w:t>
              </w:r>
            </w:hyperlink>
            <w:r w:rsidR="006E7F14" w:rsidRPr="0043108A">
              <w:rPr>
                <w:rFonts w:ascii="Times New Roman" w:eastAsia="Times New Roman" w:hAnsi="Times New Roman" w:cs="Times New Roman"/>
                <w:color w:val="000000"/>
                <w:w w:val="97"/>
                <w:sz w:val="16"/>
                <w:lang w:val="ru-RU"/>
              </w:rPr>
              <w:t xml:space="preserve"> </w:t>
            </w:r>
          </w:p>
          <w:p w14:paraId="3715C815"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2" w:history="1">
              <w:r w:rsidR="006E7F14" w:rsidRPr="0043108A">
                <w:rPr>
                  <w:rStyle w:val="aff8"/>
                  <w:rFonts w:ascii="Times New Roman" w:eastAsia="Times New Roman" w:hAnsi="Times New Roman" w:cs="Times New Roman"/>
                  <w:w w:val="97"/>
                  <w:sz w:val="16"/>
                  <w:lang w:val="ru-RU"/>
                </w:rPr>
                <w:t>https://www.zipgrade.com/</w:t>
              </w:r>
            </w:hyperlink>
            <w:r w:rsidR="006E7F14" w:rsidRPr="0043108A">
              <w:rPr>
                <w:rFonts w:ascii="Times New Roman" w:eastAsia="Times New Roman" w:hAnsi="Times New Roman" w:cs="Times New Roman"/>
                <w:color w:val="000000"/>
                <w:w w:val="97"/>
                <w:sz w:val="16"/>
                <w:lang w:val="ru-RU"/>
              </w:rPr>
              <w:t xml:space="preserve"> </w:t>
            </w:r>
          </w:p>
          <w:p w14:paraId="59A9A931" w14:textId="77777777" w:rsidR="006E7F14" w:rsidRPr="0043108A" w:rsidRDefault="006E7F14"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33"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5CCC954A"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4" w:history="1">
              <w:r w:rsidR="006E7F14" w:rsidRPr="0043108A">
                <w:rPr>
                  <w:rStyle w:val="aff8"/>
                  <w:rFonts w:ascii="Times New Roman" w:eastAsia="Times New Roman" w:hAnsi="Times New Roman" w:cs="Times New Roman"/>
                  <w:w w:val="97"/>
                  <w:sz w:val="16"/>
                  <w:lang w:val="ru-RU"/>
                </w:rPr>
                <w:t>https://worksheets.ru/</w:t>
              </w:r>
            </w:hyperlink>
            <w:r w:rsidR="006E7F14" w:rsidRPr="0043108A">
              <w:rPr>
                <w:rFonts w:ascii="Times New Roman" w:eastAsia="Times New Roman" w:hAnsi="Times New Roman" w:cs="Times New Roman"/>
                <w:color w:val="000000"/>
                <w:w w:val="97"/>
                <w:sz w:val="16"/>
                <w:lang w:val="ru-RU"/>
              </w:rPr>
              <w:t xml:space="preserve"> </w:t>
            </w:r>
          </w:p>
          <w:p w14:paraId="2F882594"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5" w:history="1">
              <w:r w:rsidR="006E7F14" w:rsidRPr="0043108A">
                <w:rPr>
                  <w:rStyle w:val="aff8"/>
                  <w:rFonts w:ascii="Times New Roman" w:eastAsia="Times New Roman" w:hAnsi="Times New Roman" w:cs="Times New Roman"/>
                  <w:w w:val="97"/>
                  <w:sz w:val="16"/>
                  <w:lang w:val="ru-RU"/>
                </w:rPr>
                <w:t>https://www.liveworksheets.com/</w:t>
              </w:r>
            </w:hyperlink>
            <w:r w:rsidR="006E7F14" w:rsidRPr="0043108A">
              <w:rPr>
                <w:rFonts w:ascii="Times New Roman" w:eastAsia="Times New Roman" w:hAnsi="Times New Roman" w:cs="Times New Roman"/>
                <w:color w:val="000000"/>
                <w:w w:val="97"/>
                <w:sz w:val="16"/>
                <w:lang w:val="ru-RU"/>
              </w:rPr>
              <w:t xml:space="preserve"> </w:t>
            </w:r>
          </w:p>
          <w:p w14:paraId="1516759C"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6" w:history="1">
              <w:r w:rsidR="006E7F14" w:rsidRPr="0043108A">
                <w:rPr>
                  <w:rStyle w:val="aff8"/>
                  <w:rFonts w:ascii="Times New Roman" w:eastAsia="Times New Roman" w:hAnsi="Times New Roman" w:cs="Times New Roman"/>
                  <w:w w:val="97"/>
                  <w:sz w:val="16"/>
                  <w:lang w:val="ru-RU"/>
                </w:rPr>
                <w:t>https://udoba.org/</w:t>
              </w:r>
            </w:hyperlink>
            <w:r w:rsidR="006E7F14" w:rsidRPr="0043108A">
              <w:rPr>
                <w:rFonts w:ascii="Times New Roman" w:eastAsia="Times New Roman" w:hAnsi="Times New Roman" w:cs="Times New Roman"/>
                <w:color w:val="000000"/>
                <w:w w:val="97"/>
                <w:sz w:val="16"/>
                <w:lang w:val="ru-RU"/>
              </w:rPr>
              <w:t xml:space="preserve"> </w:t>
            </w:r>
          </w:p>
          <w:p w14:paraId="19AAA928" w14:textId="77777777" w:rsidR="006E7F14" w:rsidRPr="0043108A" w:rsidRDefault="0043108A" w:rsidP="006E7F1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7" w:history="1">
              <w:r w:rsidR="006E7F14" w:rsidRPr="0043108A">
                <w:rPr>
                  <w:rStyle w:val="aff8"/>
                  <w:rFonts w:ascii="Times New Roman" w:eastAsia="Times New Roman" w:hAnsi="Times New Roman" w:cs="Times New Roman"/>
                  <w:w w:val="97"/>
                  <w:sz w:val="16"/>
                  <w:lang w:val="ru-RU"/>
                </w:rPr>
                <w:t>https://learningapps.org/</w:t>
              </w:r>
            </w:hyperlink>
            <w:r w:rsidR="006E7F14" w:rsidRPr="0043108A">
              <w:rPr>
                <w:rFonts w:ascii="Times New Roman" w:eastAsia="Times New Roman" w:hAnsi="Times New Roman" w:cs="Times New Roman"/>
                <w:color w:val="000000"/>
                <w:w w:val="97"/>
                <w:sz w:val="16"/>
                <w:lang w:val="ru-RU"/>
              </w:rPr>
              <w:t xml:space="preserve"> </w:t>
            </w:r>
          </w:p>
          <w:p w14:paraId="432821F2" w14:textId="77777777" w:rsidR="00E01A7D" w:rsidRPr="0043108A" w:rsidRDefault="0043108A" w:rsidP="006E7F14">
            <w:pPr>
              <w:autoSpaceDE w:val="0"/>
              <w:autoSpaceDN w:val="0"/>
              <w:spacing w:before="78" w:after="0" w:line="252" w:lineRule="auto"/>
              <w:ind w:left="72"/>
              <w:rPr>
                <w:rStyle w:val="aff8"/>
                <w:rFonts w:ascii="Times New Roman" w:eastAsia="Times New Roman" w:hAnsi="Times New Roman" w:cs="Times New Roman"/>
                <w:w w:val="97"/>
                <w:sz w:val="16"/>
                <w:lang w:val="ru-RU"/>
              </w:rPr>
            </w:pPr>
            <w:hyperlink r:id="rId38" w:history="1">
              <w:r w:rsidR="006E7F14" w:rsidRPr="0043108A">
                <w:rPr>
                  <w:rStyle w:val="aff8"/>
                  <w:rFonts w:ascii="Times New Roman" w:eastAsia="Times New Roman" w:hAnsi="Times New Roman" w:cs="Times New Roman"/>
                  <w:w w:val="97"/>
                  <w:sz w:val="16"/>
                  <w:lang w:val="ru-RU"/>
                </w:rPr>
                <w:t>https://teachermade.com/</w:t>
              </w:r>
            </w:hyperlink>
          </w:p>
        </w:tc>
      </w:tr>
    </w:tbl>
    <w:p w14:paraId="41F17B7B" w14:textId="77777777" w:rsidR="00FA0094" w:rsidRPr="0043108A" w:rsidRDefault="00FA0094">
      <w:pPr>
        <w:autoSpaceDE w:val="0"/>
        <w:autoSpaceDN w:val="0"/>
        <w:spacing w:after="0" w:line="14" w:lineRule="exact"/>
        <w:rPr>
          <w:rFonts w:ascii="Times New Roman" w:hAnsi="Times New Roman" w:cs="Times New Roman"/>
          <w:lang w:val="ru-RU"/>
        </w:rPr>
      </w:pPr>
    </w:p>
    <w:p w14:paraId="681AFC51" w14:textId="77777777" w:rsidR="00FA0094" w:rsidRPr="0043108A" w:rsidRDefault="00FA0094">
      <w:pPr>
        <w:rPr>
          <w:rFonts w:ascii="Times New Roman" w:hAnsi="Times New Roman" w:cs="Times New Roman"/>
          <w:lang w:val="ru-RU"/>
        </w:rPr>
        <w:sectPr w:rsidR="00FA0094" w:rsidRPr="0043108A">
          <w:pgSz w:w="16840" w:h="11900"/>
          <w:pgMar w:top="282" w:right="640" w:bottom="1440" w:left="666" w:header="720" w:footer="720" w:gutter="0"/>
          <w:cols w:space="720" w:equalWidth="0">
            <w:col w:w="15534" w:space="0"/>
          </w:cols>
          <w:docGrid w:linePitch="360"/>
        </w:sectPr>
      </w:pPr>
    </w:p>
    <w:p w14:paraId="6E4E9912" w14:textId="77777777" w:rsidR="00FA0094" w:rsidRPr="0043108A" w:rsidRDefault="00FA0094">
      <w:pPr>
        <w:autoSpaceDE w:val="0"/>
        <w:autoSpaceDN w:val="0"/>
        <w:spacing w:after="66" w:line="220" w:lineRule="exact"/>
        <w:rPr>
          <w:rFonts w:ascii="Times New Roman" w:hAnsi="Times New Roman" w:cs="Times New Roman"/>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3108A" w14:paraId="29271D94"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534C16" w14:textId="77777777" w:rsidR="00FA0094" w:rsidRPr="0043108A" w:rsidRDefault="00E01A7D">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14</w:t>
            </w:r>
            <w:r w:rsidR="004D0291" w:rsidRPr="0043108A">
              <w:rPr>
                <w:rFonts w:ascii="Times New Roman" w:eastAsia="Times New Roman" w:hAnsi="Times New Roman" w:cs="Times New Roman"/>
                <w:color w:val="000000"/>
                <w:w w:val="97"/>
                <w:sz w:val="16"/>
              </w:rPr>
              <w:t>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9ACE46" w14:textId="77777777" w:rsidR="00FA0094" w:rsidRPr="0043108A" w:rsidRDefault="004D0291">
            <w:pPr>
              <w:autoSpaceDE w:val="0"/>
              <w:autoSpaceDN w:val="0"/>
              <w:spacing w:before="78" w:after="0" w:line="250" w:lineRule="auto"/>
              <w:ind w:left="72" w:right="144"/>
              <w:rPr>
                <w:rFonts w:ascii="Times New Roman" w:hAnsi="Times New Roman" w:cs="Times New Roman"/>
                <w:lang w:val="ru-RU"/>
              </w:rPr>
            </w:pPr>
            <w:r w:rsidRPr="0043108A">
              <w:rPr>
                <w:rFonts w:ascii="Times New Roman" w:eastAsia="Times New Roman" w:hAnsi="Times New Roman" w:cs="Times New Roman"/>
                <w:b/>
                <w:color w:val="000000"/>
                <w:w w:val="97"/>
                <w:sz w:val="16"/>
                <w:lang w:val="ru-RU"/>
              </w:rPr>
              <w:t xml:space="preserve">Звуки и краски </w:t>
            </w:r>
            <w:r w:rsidRPr="0043108A">
              <w:rPr>
                <w:rFonts w:ascii="Times New Roman" w:hAnsi="Times New Roman" w:cs="Times New Roman"/>
                <w:lang w:val="ru-RU"/>
              </w:rPr>
              <w:br/>
            </w:r>
            <w:r w:rsidRPr="0043108A">
              <w:rPr>
                <w:rFonts w:ascii="Times New Roman" w:eastAsia="Times New Roman" w:hAnsi="Times New Roman" w:cs="Times New Roman"/>
                <w:b/>
                <w:color w:val="000000"/>
                <w:w w:val="97"/>
                <w:sz w:val="16"/>
                <w:lang w:val="ru-RU"/>
              </w:rPr>
              <w:t xml:space="preserve">родной природы в разные времена </w:t>
            </w:r>
            <w:r w:rsidRPr="0043108A">
              <w:rPr>
                <w:rFonts w:ascii="Times New Roman" w:hAnsi="Times New Roman" w:cs="Times New Roman"/>
                <w:lang w:val="ru-RU"/>
              </w:rPr>
              <w:br/>
            </w:r>
            <w:r w:rsidRPr="0043108A">
              <w:rPr>
                <w:rFonts w:ascii="Times New Roman" w:eastAsia="Times New Roman" w:hAnsi="Times New Roman" w:cs="Times New Roman"/>
                <w:b/>
                <w:color w:val="000000"/>
                <w:w w:val="97"/>
                <w:sz w:val="16"/>
                <w:lang w:val="ru-RU"/>
              </w:rPr>
              <w:t>года (осень)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E80495" w14:textId="2ACD4F55" w:rsidR="00FA0094" w:rsidRPr="0043108A" w:rsidRDefault="002D4E0A">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04A7F6"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AC6E6B"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14E7D9"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F0F35AA" w14:textId="77777777" w:rsidR="00FA0094" w:rsidRPr="0043108A" w:rsidRDefault="004D0291">
            <w:pPr>
              <w:autoSpaceDE w:val="0"/>
              <w:autoSpaceDN w:val="0"/>
              <w:spacing w:before="78" w:after="0" w:line="252"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,«Чему ты будешь учиться?»;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 «Осень», В. Ю.</w:t>
            </w:r>
          </w:p>
          <w:p w14:paraId="158A9FB0" w14:textId="77777777" w:rsidR="00FA0094" w:rsidRPr="0043108A" w:rsidRDefault="004D0291">
            <w:pPr>
              <w:autoSpaceDE w:val="0"/>
              <w:autoSpaceDN w:val="0"/>
              <w:spacing w:before="20" w:after="0" w:line="247" w:lineRule="auto"/>
              <w:ind w:left="72" w:right="576"/>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Голяховский «Листопад», И. П. Токмакова «Опустел скворечник» (по выбору не менее пяти авторов), выражение своего отношения к пейзажной лирике;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Обсуждение прослушанного произведения: ответ на вопрос «Какое настроение вызывает произведение?</w:t>
            </w:r>
          </w:p>
          <w:p w14:paraId="021CF01E" w14:textId="77777777" w:rsidR="00FA0094" w:rsidRPr="0043108A" w:rsidRDefault="004D0291">
            <w:pPr>
              <w:autoSpaceDE w:val="0"/>
              <w:autoSpaceDN w:val="0"/>
              <w:spacing w:before="20" w:after="0" w:line="254" w:lineRule="auto"/>
              <w:ind w:left="72" w:right="288"/>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Почему? С чем сравнивает поэт осенний лес?»;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Выразительное чтение с интонационным выделением знаков препинания, с соблюдением орфоэпических и пунктуационных норм;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Сладков«Сентябрь», «Осень на пороге», М. М. Пришвин «Утро», Г. А. Скребицкий «Четыре художника Осень»; Контроль восприятия произведения, прочитанного молча (про себя): определение формы (прозаическое или стихотворное), ответы на вопросы по фактическому содержанию текста;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Упражнение на 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2B3465D3"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1433089A"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Тестирование</w:t>
            </w:r>
          </w:p>
          <w:p w14:paraId="04DDC83A"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4B570919"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04EE7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9"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093DBBD4"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0"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205B7102"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1"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6F0B2E05"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2"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1AF15CEC"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3"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38867AD0"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44"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1A22566E"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5"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325A7DC6"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6"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5497D72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7"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602655F9"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8"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39BD2AFE" w14:textId="77777777" w:rsidR="00FA0094" w:rsidRPr="0043108A" w:rsidRDefault="0043108A" w:rsidP="004D0291">
            <w:pPr>
              <w:rPr>
                <w:rFonts w:ascii="Times New Roman" w:hAnsi="Times New Roman" w:cs="Times New Roman"/>
                <w:lang w:val="ru-RU"/>
              </w:rPr>
            </w:pPr>
            <w:hyperlink r:id="rId49" w:history="1">
              <w:r w:rsidR="004D0291" w:rsidRPr="0043108A">
                <w:rPr>
                  <w:rStyle w:val="aff8"/>
                  <w:rFonts w:ascii="Times New Roman" w:eastAsia="Times New Roman" w:hAnsi="Times New Roman" w:cs="Times New Roman"/>
                  <w:w w:val="97"/>
                  <w:sz w:val="16"/>
                  <w:lang w:val="ru-RU"/>
                </w:rPr>
                <w:t>https://teachermade.com/</w:t>
              </w:r>
            </w:hyperlink>
          </w:p>
        </w:tc>
      </w:tr>
      <w:tr w:rsidR="00FA0094" w:rsidRPr="0043108A" w14:paraId="34EEFD22" w14:textId="77777777" w:rsidTr="006E7F14">
        <w:trPr>
          <w:trHeight w:hRule="exact" w:val="46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A67F4B" w14:textId="77777777" w:rsidR="00FA0094" w:rsidRPr="0043108A" w:rsidRDefault="004D0291" w:rsidP="00E01A7D">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w:t>
            </w:r>
            <w:r w:rsidR="00E01A7D" w:rsidRPr="0043108A">
              <w:rPr>
                <w:rFonts w:ascii="Times New Roman" w:eastAsia="Times New Roman" w:hAnsi="Times New Roman" w:cs="Times New Roman"/>
                <w:color w:val="000000"/>
                <w:w w:val="97"/>
                <w:sz w:val="16"/>
                <w:lang w:val="ru-RU"/>
              </w:rPr>
              <w:t>5</w:t>
            </w:r>
            <w:r w:rsidRPr="0043108A">
              <w:rPr>
                <w:rFonts w:ascii="Times New Roman" w:eastAsia="Times New Roman" w:hAnsi="Times New Roman" w:cs="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6E59DA" w14:textId="77777777" w:rsidR="00FA0094" w:rsidRPr="0043108A" w:rsidRDefault="004D0291">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О детях и дружбе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79F8D4" w14:textId="0B89B838" w:rsidR="00FA0094" w:rsidRPr="0043108A" w:rsidRDefault="007F675D">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22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4BC7F0"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64223D2"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64FCC4"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1741BE00" w14:textId="77777777" w:rsidR="00FA0094" w:rsidRPr="0043108A" w:rsidRDefault="004D0291">
            <w:pPr>
              <w:autoSpaceDE w:val="0"/>
              <w:autoSpaceDN w:val="0"/>
              <w:spacing w:before="78" w:after="0" w:line="252"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«Чему ты будешь учиться?»;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Чтение целыми словами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w:t>
            </w:r>
          </w:p>
          <w:p w14:paraId="5022D4D3" w14:textId="77777777" w:rsidR="00FA0094" w:rsidRPr="0043108A" w:rsidRDefault="004D0291">
            <w:pPr>
              <w:autoSpaceDE w:val="0"/>
              <w:autoSpaceDN w:val="0"/>
              <w:spacing w:before="20" w:after="0" w:line="254"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Лунин «Я и Вовка», В. А. Осеева «Синие листья», «Волшебное слово», «Просто старушка», А. Гайдар«Совесть», М. С. Пляцковский «Настоящий друг» (по выбору, не менее четырёх произведений);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Учебный диалог: определение темы и главной мысли произведения, соотнесение главной мысли с пословицей, подбор пословиц к тексту;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Работа с текстом произведения (изучающее и поисковое выборочное чтение): ответы на вопросы,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Упражнение на сравнение героев одного произведения по предложенному алгоритму;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Обсуждение авторской позиции, выражение своего отношения к героям с подтверждением примерами из текста;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Подробный пересказ (устно) содержания произведения Упражнение в умении формулировать вопрос по фактическому 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634B7FC9"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627239C1"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Письменный опрос</w:t>
            </w:r>
          </w:p>
          <w:p w14:paraId="531E84FE" w14:textId="77777777" w:rsidR="006E7F14" w:rsidRPr="0043108A" w:rsidRDefault="006E7F14" w:rsidP="006E7F14">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54E0E2FB"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70A7CD"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0"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46E23D89"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1"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705F9758"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2"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1E3DFE5C"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3"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4B53DEC5"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4"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6B96131D"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55"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776840C9"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6"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758A4598"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7"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549CCBAF"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8"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1E3ECEF8"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9"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6A96C420" w14:textId="77777777" w:rsidR="00FA0094" w:rsidRPr="0043108A" w:rsidRDefault="0043108A" w:rsidP="004D0291">
            <w:pPr>
              <w:rPr>
                <w:rFonts w:ascii="Times New Roman" w:hAnsi="Times New Roman" w:cs="Times New Roman"/>
                <w:lang w:val="ru-RU"/>
              </w:rPr>
            </w:pPr>
            <w:hyperlink r:id="rId60" w:history="1">
              <w:r w:rsidR="004D0291" w:rsidRPr="0043108A">
                <w:rPr>
                  <w:rStyle w:val="aff8"/>
                  <w:rFonts w:ascii="Times New Roman" w:eastAsia="Times New Roman" w:hAnsi="Times New Roman" w:cs="Times New Roman"/>
                  <w:w w:val="97"/>
                  <w:sz w:val="16"/>
                  <w:lang w:val="ru-RU"/>
                </w:rPr>
                <w:t>https://teachermade.com/</w:t>
              </w:r>
            </w:hyperlink>
          </w:p>
        </w:tc>
      </w:tr>
    </w:tbl>
    <w:p w14:paraId="4F71BE58" w14:textId="77777777" w:rsidR="00FA0094" w:rsidRPr="0043108A" w:rsidRDefault="00FA0094">
      <w:pPr>
        <w:autoSpaceDE w:val="0"/>
        <w:autoSpaceDN w:val="0"/>
        <w:spacing w:after="0" w:line="14" w:lineRule="exact"/>
        <w:rPr>
          <w:rFonts w:ascii="Times New Roman" w:hAnsi="Times New Roman" w:cs="Times New Roman"/>
          <w:lang w:val="ru-RU"/>
        </w:rPr>
      </w:pPr>
    </w:p>
    <w:p w14:paraId="59A00A43" w14:textId="77777777" w:rsidR="00FA0094" w:rsidRPr="0043108A" w:rsidRDefault="00FA0094">
      <w:pPr>
        <w:rPr>
          <w:rFonts w:ascii="Times New Roman" w:hAnsi="Times New Roman" w:cs="Times New Roman"/>
          <w:lang w:val="ru-RU"/>
        </w:rPr>
        <w:sectPr w:rsidR="00FA0094" w:rsidRPr="0043108A">
          <w:pgSz w:w="16840" w:h="11900"/>
          <w:pgMar w:top="284" w:right="640" w:bottom="1440" w:left="666" w:header="720" w:footer="720" w:gutter="0"/>
          <w:cols w:space="720" w:equalWidth="0">
            <w:col w:w="15534" w:space="0"/>
          </w:cols>
          <w:docGrid w:linePitch="360"/>
        </w:sectPr>
      </w:pPr>
    </w:p>
    <w:p w14:paraId="6BB69370" w14:textId="77777777" w:rsidR="00FA0094" w:rsidRPr="0043108A" w:rsidRDefault="00FA0094">
      <w:pPr>
        <w:autoSpaceDE w:val="0"/>
        <w:autoSpaceDN w:val="0"/>
        <w:spacing w:after="66" w:line="220" w:lineRule="exact"/>
        <w:rPr>
          <w:rFonts w:ascii="Times New Roman" w:hAnsi="Times New Roman" w:cs="Times New Roman"/>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3108A" w14:paraId="51A855FB"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432D7E" w14:textId="77777777" w:rsidR="00FA0094" w:rsidRPr="0043108A" w:rsidRDefault="00E01A7D">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1.6</w:t>
            </w:r>
            <w:r w:rsidR="004D0291" w:rsidRPr="0043108A">
              <w:rPr>
                <w:rFonts w:ascii="Times New Roman" w:eastAsia="Times New Roman" w:hAnsi="Times New Roman" w:cs="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3513B6" w14:textId="77777777" w:rsidR="00FA0094" w:rsidRPr="0043108A" w:rsidRDefault="004D0291">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b/>
                <w:color w:val="000000"/>
                <w:w w:val="97"/>
                <w:sz w:val="16"/>
              </w:rPr>
              <w:t>Мир сказок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21E43" w14:textId="2FD9B364" w:rsidR="00FA0094" w:rsidRPr="0043108A" w:rsidRDefault="00C438BC">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8FAE75"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24883D"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8B3571"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3D47A" w14:textId="77777777" w:rsidR="00C438BC" w:rsidRPr="0043108A" w:rsidRDefault="004D0291" w:rsidP="00E01A7D">
            <w:pPr>
              <w:autoSpaceDE w:val="0"/>
              <w:autoSpaceDN w:val="0"/>
              <w:spacing w:before="78" w:after="0" w:line="254"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«Чему ты будешь учиться?»;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w:t>
            </w:r>
            <w:r w:rsidR="00E01A7D" w:rsidRPr="0043108A">
              <w:rPr>
                <w:rFonts w:ascii="Times New Roman" w:eastAsia="Times New Roman" w:hAnsi="Times New Roman" w:cs="Times New Roman"/>
                <w:color w:val="000000"/>
                <w:w w:val="97"/>
                <w:sz w:val="16"/>
                <w:lang w:val="ru-RU"/>
              </w:rPr>
              <w:t>кина «Сказка о рыбаке и рыбке».</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w:t>
            </w:r>
          </w:p>
          <w:p w14:paraId="268E337A" w14:textId="628874CA" w:rsidR="00FA0094" w:rsidRPr="0043108A" w:rsidRDefault="00C438BC" w:rsidP="00C438BC">
            <w:pPr>
              <w:autoSpaceDE w:val="0"/>
              <w:autoSpaceDN w:val="0"/>
              <w:spacing w:before="78" w:after="0" w:line="254"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Произведения К. Чуковского : стихотворения «Путаница», «Радость», «Федорино горе».</w:t>
            </w:r>
            <w:r w:rsidR="004D0291" w:rsidRPr="0043108A">
              <w:rPr>
                <w:rFonts w:ascii="Times New Roman" w:hAnsi="Times New Roman" w:cs="Times New Roman"/>
                <w:lang w:val="ru-RU"/>
              </w:rPr>
              <w:br/>
            </w:r>
            <w:r w:rsidR="004D0291" w:rsidRPr="0043108A">
              <w:rPr>
                <w:rFonts w:ascii="Times New Roman" w:eastAsia="Times New Roman" w:hAnsi="Times New Roman" w:cs="Times New Roman"/>
                <w:color w:val="000000"/>
                <w:w w:val="97"/>
                <w:sz w:val="16"/>
                <w:lang w:val="ru-RU"/>
              </w:rPr>
              <w:t xml:space="preserve">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w:t>
            </w:r>
            <w:r w:rsidR="004D0291" w:rsidRPr="0043108A">
              <w:rPr>
                <w:rFonts w:ascii="Times New Roman" w:hAnsi="Times New Roman" w:cs="Times New Roman"/>
                <w:lang w:val="ru-RU"/>
              </w:rPr>
              <w:br/>
            </w:r>
            <w:r w:rsidR="004D0291" w:rsidRPr="0043108A">
              <w:rPr>
                <w:rFonts w:ascii="Times New Roman" w:eastAsia="Times New Roman" w:hAnsi="Times New Roman" w:cs="Times New Roman"/>
                <w:color w:val="000000"/>
                <w:w w:val="97"/>
                <w:sz w:val="16"/>
                <w:lang w:val="ru-RU"/>
              </w:rPr>
              <w:t xml:space="preserve">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w:t>
            </w:r>
            <w:r w:rsidR="004D0291" w:rsidRPr="0043108A">
              <w:rPr>
                <w:rFonts w:ascii="Times New Roman" w:hAnsi="Times New Roman" w:cs="Times New Roman"/>
                <w:lang w:val="ru-RU"/>
              </w:rPr>
              <w:br/>
            </w:r>
            <w:r w:rsidR="004D0291" w:rsidRPr="0043108A">
              <w:rPr>
                <w:rFonts w:ascii="Times New Roman" w:eastAsia="Times New Roman" w:hAnsi="Times New Roman" w:cs="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004D0291" w:rsidRPr="0043108A">
              <w:rPr>
                <w:rFonts w:ascii="Times New Roman" w:hAnsi="Times New Roman" w:cs="Times New Roman"/>
                <w:lang w:val="ru-RU"/>
              </w:rPr>
              <w:br/>
            </w:r>
            <w:r w:rsidR="004D0291" w:rsidRPr="0043108A">
              <w:rPr>
                <w:rFonts w:ascii="Times New Roman" w:eastAsia="Times New Roman" w:hAnsi="Times New Roman" w:cs="Times New Roman"/>
                <w:color w:val="000000"/>
                <w:w w:val="97"/>
                <w:sz w:val="16"/>
                <w:lang w:val="ru-RU"/>
              </w:rPr>
              <w:t xml:space="preserve">предложение по каждой части текста); </w:t>
            </w:r>
            <w:r w:rsidR="004D0291" w:rsidRPr="0043108A">
              <w:rPr>
                <w:rFonts w:ascii="Times New Roman" w:hAnsi="Times New Roman" w:cs="Times New Roman"/>
                <w:lang w:val="ru-RU"/>
              </w:rPr>
              <w:br/>
            </w:r>
            <w:r w:rsidR="004D0291" w:rsidRPr="0043108A">
              <w:rPr>
                <w:rFonts w:ascii="Times New Roman" w:eastAsia="Times New Roman" w:hAnsi="Times New Roman" w:cs="Times New Roman"/>
                <w:color w:val="000000"/>
                <w:w w:val="97"/>
                <w:sz w:val="16"/>
                <w:lang w:val="ru-RU"/>
              </w:rPr>
              <w:t>Упражнение на формулирование вопросов по фактическому содержанию прочитанного произведения; Пересказ (устно) содержания сказки выборочно;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999E0"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6070F5F2"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Письменный опрос</w:t>
            </w:r>
          </w:p>
          <w:p w14:paraId="6898415E"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3410A80A"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B48E4"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1"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11F85B0D"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2"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7FC9BDE3"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3"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7986A832"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4"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3DEF7462"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5"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2650B4EF"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66"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013A0CCB"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7"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2B0984A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8"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27333B16"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9"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736E8B5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0"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72E4E168" w14:textId="77777777" w:rsidR="00FA0094" w:rsidRPr="0043108A" w:rsidRDefault="0043108A" w:rsidP="004D0291">
            <w:pPr>
              <w:rPr>
                <w:rFonts w:ascii="Times New Roman" w:hAnsi="Times New Roman" w:cs="Times New Roman"/>
                <w:lang w:val="ru-RU"/>
              </w:rPr>
            </w:pPr>
            <w:hyperlink r:id="rId71" w:history="1">
              <w:r w:rsidR="004D0291" w:rsidRPr="0043108A">
                <w:rPr>
                  <w:rStyle w:val="aff8"/>
                  <w:rFonts w:ascii="Times New Roman" w:eastAsia="Times New Roman" w:hAnsi="Times New Roman" w:cs="Times New Roman"/>
                  <w:w w:val="97"/>
                  <w:sz w:val="16"/>
                  <w:lang w:val="ru-RU"/>
                </w:rPr>
                <w:t>https://teachermade.com/</w:t>
              </w:r>
            </w:hyperlink>
          </w:p>
        </w:tc>
      </w:tr>
      <w:tr w:rsidR="00FA0094" w:rsidRPr="0043108A" w14:paraId="31A75C8A" w14:textId="77777777" w:rsidTr="006E7F14">
        <w:trPr>
          <w:trHeight w:hRule="exact" w:val="49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F75A1F" w14:textId="77777777" w:rsidR="00FA0094" w:rsidRPr="0043108A" w:rsidRDefault="001E055A">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1.7</w:t>
            </w:r>
            <w:r w:rsidR="004D0291" w:rsidRPr="0043108A">
              <w:rPr>
                <w:rFonts w:ascii="Times New Roman" w:eastAsia="Times New Roman" w:hAnsi="Times New Roman" w:cs="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92C3B" w14:textId="77777777" w:rsidR="00FA0094" w:rsidRPr="0043108A" w:rsidRDefault="004D0291">
            <w:pPr>
              <w:autoSpaceDE w:val="0"/>
              <w:autoSpaceDN w:val="0"/>
              <w:spacing w:before="78" w:after="0" w:line="250" w:lineRule="auto"/>
              <w:ind w:left="72" w:right="144"/>
              <w:rPr>
                <w:rFonts w:ascii="Times New Roman" w:hAnsi="Times New Roman" w:cs="Times New Roman"/>
                <w:lang w:val="ru-RU"/>
              </w:rPr>
            </w:pPr>
            <w:r w:rsidRPr="0043108A">
              <w:rPr>
                <w:rFonts w:ascii="Times New Roman" w:eastAsia="Times New Roman" w:hAnsi="Times New Roman" w:cs="Times New Roman"/>
                <w:b/>
                <w:color w:val="000000"/>
                <w:w w:val="97"/>
                <w:sz w:val="16"/>
                <w:lang w:val="ru-RU"/>
              </w:rPr>
              <w:t xml:space="preserve">Звуки и краски </w:t>
            </w:r>
            <w:r w:rsidRPr="0043108A">
              <w:rPr>
                <w:rFonts w:ascii="Times New Roman" w:hAnsi="Times New Roman" w:cs="Times New Roman"/>
                <w:lang w:val="ru-RU"/>
              </w:rPr>
              <w:br/>
            </w:r>
            <w:r w:rsidRPr="0043108A">
              <w:rPr>
                <w:rFonts w:ascii="Times New Roman" w:eastAsia="Times New Roman" w:hAnsi="Times New Roman" w:cs="Times New Roman"/>
                <w:b/>
                <w:color w:val="000000"/>
                <w:w w:val="97"/>
                <w:sz w:val="16"/>
                <w:lang w:val="ru-RU"/>
              </w:rPr>
              <w:t xml:space="preserve">родной природы в разные времена </w:t>
            </w:r>
            <w:r w:rsidRPr="0043108A">
              <w:rPr>
                <w:rFonts w:ascii="Times New Roman" w:hAnsi="Times New Roman" w:cs="Times New Roman"/>
                <w:lang w:val="ru-RU"/>
              </w:rPr>
              <w:br/>
            </w:r>
            <w:r w:rsidRPr="0043108A">
              <w:rPr>
                <w:rFonts w:ascii="Times New Roman" w:eastAsia="Times New Roman" w:hAnsi="Times New Roman" w:cs="Times New Roman"/>
                <w:b/>
                <w:color w:val="000000"/>
                <w:w w:val="97"/>
                <w:sz w:val="16"/>
                <w:lang w:val="ru-RU"/>
              </w:rPr>
              <w:t>года (зима)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2AC87" w14:textId="77777777" w:rsidR="00FA0094" w:rsidRPr="0043108A" w:rsidRDefault="001E055A">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116966"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0523ED"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9402BF0"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DE28529" w14:textId="77777777" w:rsidR="00FA0094" w:rsidRPr="0043108A" w:rsidRDefault="004D0291">
            <w:pPr>
              <w:autoSpaceDE w:val="0"/>
              <w:autoSpaceDN w:val="0"/>
              <w:spacing w:before="78" w:after="0" w:line="250"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«Чему ты будешь учиться?»;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Слушание стихотворных произведений о зимней природе: А. С. Пушкин «Вот север, тучи нагоняя…», «Зима! Крестьянин, торжествуя…», С. А. Есенин «Поёт зима — аукает…», Ф. И. Тютчев «Чародейкою Зимою…», И.</w:t>
            </w:r>
          </w:p>
          <w:p w14:paraId="461B29BF" w14:textId="77777777" w:rsidR="00FA0094" w:rsidRPr="0043108A" w:rsidRDefault="004D0291">
            <w:pPr>
              <w:autoSpaceDE w:val="0"/>
              <w:autoSpaceDN w:val="0"/>
              <w:spacing w:before="20" w:after="0" w:line="254"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«Узоры на снегу», М. М. Пришвин «Деревья в лесу» ;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Контроль восприятия произведения, прочитанного молча (про себя): ответы на вопросы по фактическому содержанию текста;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Чтение произведений новогодней тематики (например, С. В. Михалков «Новогодняя быль», «Событие», А.</w:t>
            </w:r>
          </w:p>
          <w:p w14:paraId="1B1D528A" w14:textId="77777777" w:rsidR="00FA0094" w:rsidRPr="0043108A" w:rsidRDefault="004D0291">
            <w:pPr>
              <w:autoSpaceDE w:val="0"/>
              <w:autoSpaceDN w:val="0"/>
              <w:spacing w:before="20" w:after="0" w:line="252" w:lineRule="auto"/>
              <w:ind w:left="72" w:right="43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Гайдар«Чук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43CEB"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0AD1D379"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Письменный опрос</w:t>
            </w:r>
          </w:p>
          <w:p w14:paraId="2EAA831A"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5E74547C"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2FDA034C"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BD43D0"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2"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4CDF6E29"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3"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3291EE71"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4"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23752CD6"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5"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6145C1A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6"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4C23923D"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77"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0BAE1531"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8"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306FA2E9"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9"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45C9A1A1"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0"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634A8749"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1"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3D34E7A4" w14:textId="77777777" w:rsidR="00FA0094" w:rsidRPr="0043108A" w:rsidRDefault="0043108A" w:rsidP="004D0291">
            <w:pPr>
              <w:rPr>
                <w:rFonts w:ascii="Times New Roman" w:hAnsi="Times New Roman" w:cs="Times New Roman"/>
                <w:lang w:val="ru-RU"/>
              </w:rPr>
            </w:pPr>
            <w:hyperlink r:id="rId82" w:history="1">
              <w:r w:rsidR="004D0291" w:rsidRPr="0043108A">
                <w:rPr>
                  <w:rStyle w:val="aff8"/>
                  <w:rFonts w:ascii="Times New Roman" w:eastAsia="Times New Roman" w:hAnsi="Times New Roman" w:cs="Times New Roman"/>
                  <w:w w:val="97"/>
                  <w:sz w:val="16"/>
                  <w:lang w:val="ru-RU"/>
                </w:rPr>
                <w:t>https://teachermade.com/</w:t>
              </w:r>
            </w:hyperlink>
          </w:p>
        </w:tc>
      </w:tr>
    </w:tbl>
    <w:p w14:paraId="7C95EB6D" w14:textId="77777777" w:rsidR="00FA0094" w:rsidRPr="0043108A" w:rsidRDefault="00FA0094">
      <w:pPr>
        <w:autoSpaceDE w:val="0"/>
        <w:autoSpaceDN w:val="0"/>
        <w:spacing w:after="0" w:line="14" w:lineRule="exact"/>
        <w:rPr>
          <w:rFonts w:ascii="Times New Roman" w:hAnsi="Times New Roman" w:cs="Times New Roman"/>
          <w:lang w:val="ru-RU"/>
        </w:rPr>
      </w:pPr>
    </w:p>
    <w:p w14:paraId="1E75B7E0" w14:textId="77777777" w:rsidR="00FA0094" w:rsidRPr="0043108A" w:rsidRDefault="00FA0094">
      <w:pPr>
        <w:rPr>
          <w:rFonts w:ascii="Times New Roman" w:hAnsi="Times New Roman" w:cs="Times New Roman"/>
          <w:lang w:val="ru-RU"/>
        </w:rPr>
        <w:sectPr w:rsidR="00FA0094" w:rsidRPr="0043108A">
          <w:pgSz w:w="16840" w:h="11900"/>
          <w:pgMar w:top="284" w:right="640" w:bottom="1126" w:left="666" w:header="720" w:footer="720" w:gutter="0"/>
          <w:cols w:space="720" w:equalWidth="0">
            <w:col w:w="15534" w:space="0"/>
          </w:cols>
          <w:docGrid w:linePitch="360"/>
        </w:sectPr>
      </w:pPr>
    </w:p>
    <w:p w14:paraId="251BC8D8" w14:textId="77777777" w:rsidR="00FA0094" w:rsidRPr="0043108A" w:rsidRDefault="00FA0094">
      <w:pPr>
        <w:autoSpaceDE w:val="0"/>
        <w:autoSpaceDN w:val="0"/>
        <w:spacing w:after="66" w:line="220" w:lineRule="exact"/>
        <w:rPr>
          <w:rFonts w:ascii="Times New Roman" w:hAnsi="Times New Roman" w:cs="Times New Roman"/>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3108A" w14:paraId="6291AC74" w14:textId="77777777" w:rsidTr="006E7F14">
        <w:trPr>
          <w:trHeight w:hRule="exact" w:val="47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F4D059" w14:textId="77777777" w:rsidR="00FA0094" w:rsidRPr="0043108A" w:rsidRDefault="001E055A">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1.8</w:t>
            </w:r>
            <w:r w:rsidR="004D0291" w:rsidRPr="0043108A">
              <w:rPr>
                <w:rFonts w:ascii="Times New Roman" w:eastAsia="Times New Roman" w:hAnsi="Times New Roman" w:cs="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9C3EC" w14:textId="77777777" w:rsidR="00FA0094" w:rsidRPr="0043108A" w:rsidRDefault="004D0291">
            <w:pPr>
              <w:autoSpaceDE w:val="0"/>
              <w:autoSpaceDN w:val="0"/>
              <w:spacing w:before="78" w:after="0" w:line="245" w:lineRule="auto"/>
              <w:ind w:left="72" w:right="144"/>
              <w:rPr>
                <w:rFonts w:ascii="Times New Roman" w:hAnsi="Times New Roman" w:cs="Times New Roman"/>
              </w:rPr>
            </w:pPr>
            <w:r w:rsidRPr="0043108A">
              <w:rPr>
                <w:rFonts w:ascii="Times New Roman" w:eastAsia="Times New Roman" w:hAnsi="Times New Roman" w:cs="Times New Roman"/>
                <w:b/>
                <w:color w:val="000000"/>
                <w:w w:val="97"/>
                <w:sz w:val="16"/>
              </w:rPr>
              <w:t>О братьях наших меньших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0DE331" w14:textId="333226CF" w:rsidR="00FA0094" w:rsidRPr="0043108A" w:rsidRDefault="007F675D">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16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199F5"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90C0699"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65F711"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43F0F" w14:textId="77777777" w:rsidR="00FA0094" w:rsidRPr="0043108A" w:rsidRDefault="004D0291">
            <w:pPr>
              <w:autoSpaceDE w:val="0"/>
              <w:autoSpaceDN w:val="0"/>
              <w:spacing w:before="78" w:after="0" w:line="257"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«Чему ты будешь учиться?»;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Рубцова«Про зайца», Саши Чёрного «Жеребёнок», Р. С. Сефа «Птенцы»,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Учебный диалог: обсуждение прослушанного произведения, ответ на вопрос: «Какова главная мысль произведения? Как</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автор описывает отношения людей и животных?», осознание идеи произведения о животных: забота о животных требует</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К.Д.Ушинский«Васька», «Лиса Патрикеевна», В.В.Бианки «Ёж-спаситель», «Хитрый лис и умная уточка», Е.И.Чарушин«Страшный рассказ», В.В.Вересаев «Братишка», В.А.Осеева «Почему», В.В.Чаплина «Нюрка», М.М.Пришвин«Журка», «Ребята и утята», Б.С.Житков «Галка», «Храбрый утёнок», С.В.Образцов «Дружок», Г.Я.Снегирёв</w:t>
            </w:r>
            <w:r w:rsidR="00122BBB"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«Отважный пингвинёнок» (по выбору, не менее пяти авторов);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Работа с текстом произведения: определение темы и главной мысли произведения, ответы на вопросы, использование</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поискового выборочного вида чтения, нахождение портрета героя, средств изображения героев и выражения их чувств,</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объяснение отношения автора к героям, поступкам;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Задание на сравнение описания героя-животного в художественном и научно-познавательном тексте: сходство и различия,</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определение цели сообщения;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Работа в парах: зададим друг другу вопросы по прослушанному (прочитанному) тексту;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Работа с текстом произведения: определение последовательности событий в произведении, составление или дополнение плана по данному началу;</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2B41444"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417A4B3F"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Письменный опрос</w:t>
            </w:r>
          </w:p>
          <w:p w14:paraId="0BA581DD"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6773A3D2"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09364"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3"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460356F1"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4"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092B3FCF"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5"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5B3B9D06"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6"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1903CB32"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7"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4196F2BD"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88"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56EB11A1"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9"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13102695"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0"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6DA4D47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1"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67784EEB"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2"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0D787E4B" w14:textId="77777777" w:rsidR="00FA0094" w:rsidRPr="0043108A" w:rsidRDefault="0043108A" w:rsidP="004D0291">
            <w:pPr>
              <w:rPr>
                <w:rFonts w:ascii="Times New Roman" w:hAnsi="Times New Roman" w:cs="Times New Roman"/>
                <w:lang w:val="ru-RU"/>
              </w:rPr>
            </w:pPr>
            <w:hyperlink r:id="rId93" w:history="1">
              <w:r w:rsidR="004D0291" w:rsidRPr="0043108A">
                <w:rPr>
                  <w:rStyle w:val="aff8"/>
                  <w:rFonts w:ascii="Times New Roman" w:eastAsia="Times New Roman" w:hAnsi="Times New Roman" w:cs="Times New Roman"/>
                  <w:w w:val="97"/>
                  <w:sz w:val="16"/>
                  <w:lang w:val="ru-RU"/>
                </w:rPr>
                <w:t>https://teachermade.com/</w:t>
              </w:r>
            </w:hyperlink>
          </w:p>
        </w:tc>
      </w:tr>
      <w:tr w:rsidR="00FA0094" w:rsidRPr="0043108A" w14:paraId="05E4F2FF" w14:textId="77777777" w:rsidTr="006E7F14">
        <w:trPr>
          <w:trHeight w:hRule="exact" w:val="48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91DA9A" w14:textId="77777777" w:rsidR="00FA0094" w:rsidRPr="0043108A" w:rsidRDefault="001E055A">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1.9</w:t>
            </w:r>
            <w:r w:rsidR="004D0291" w:rsidRPr="0043108A">
              <w:rPr>
                <w:rFonts w:ascii="Times New Roman" w:eastAsia="Times New Roman" w:hAnsi="Times New Roman" w:cs="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7BEE1C" w14:textId="77777777" w:rsidR="00FA0094" w:rsidRPr="0043108A" w:rsidRDefault="004D0291">
            <w:pPr>
              <w:autoSpaceDE w:val="0"/>
              <w:autoSpaceDN w:val="0"/>
              <w:spacing w:before="78" w:after="0" w:line="250" w:lineRule="auto"/>
              <w:ind w:left="72" w:right="144"/>
              <w:rPr>
                <w:rFonts w:ascii="Times New Roman" w:hAnsi="Times New Roman" w:cs="Times New Roman"/>
                <w:lang w:val="ru-RU"/>
              </w:rPr>
            </w:pPr>
            <w:r w:rsidRPr="0043108A">
              <w:rPr>
                <w:rFonts w:ascii="Times New Roman" w:eastAsia="Times New Roman" w:hAnsi="Times New Roman" w:cs="Times New Roman"/>
                <w:b/>
                <w:color w:val="000000"/>
                <w:w w:val="97"/>
                <w:sz w:val="16"/>
                <w:lang w:val="ru-RU"/>
              </w:rPr>
              <w:t xml:space="preserve">Звуки и краски </w:t>
            </w:r>
            <w:r w:rsidRPr="0043108A">
              <w:rPr>
                <w:rFonts w:ascii="Times New Roman" w:hAnsi="Times New Roman" w:cs="Times New Roman"/>
                <w:lang w:val="ru-RU"/>
              </w:rPr>
              <w:br/>
            </w:r>
            <w:r w:rsidRPr="0043108A">
              <w:rPr>
                <w:rFonts w:ascii="Times New Roman" w:eastAsia="Times New Roman" w:hAnsi="Times New Roman" w:cs="Times New Roman"/>
                <w:b/>
                <w:color w:val="000000"/>
                <w:w w:val="97"/>
                <w:sz w:val="16"/>
                <w:lang w:val="ru-RU"/>
              </w:rPr>
              <w:t xml:space="preserve">родной природы в разные времена </w:t>
            </w:r>
            <w:r w:rsidRPr="0043108A">
              <w:rPr>
                <w:rFonts w:ascii="Times New Roman" w:hAnsi="Times New Roman" w:cs="Times New Roman"/>
                <w:lang w:val="ru-RU"/>
              </w:rPr>
              <w:br/>
            </w:r>
            <w:r w:rsidRPr="0043108A">
              <w:rPr>
                <w:rFonts w:ascii="Times New Roman" w:eastAsia="Times New Roman" w:hAnsi="Times New Roman" w:cs="Times New Roman"/>
                <w:b/>
                <w:color w:val="000000"/>
                <w:w w:val="97"/>
                <w:sz w:val="16"/>
                <w:lang w:val="ru-RU"/>
              </w:rPr>
              <w:t>года (весна и лето)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A6970" w14:textId="38FB4E9B" w:rsidR="00FA0094" w:rsidRPr="0043108A" w:rsidRDefault="00C438BC">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BA92E"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62C18"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65B27"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3963B71E" w14:textId="77777777" w:rsidR="00FA0094" w:rsidRPr="0043108A" w:rsidRDefault="004D0291">
            <w:pPr>
              <w:autoSpaceDE w:val="0"/>
              <w:autoSpaceDN w:val="0"/>
              <w:spacing w:before="78" w:after="0" w:line="254"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«Чему ты будешь учиться?»;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Слушание стихотворных произведений: А. С. Пушкин «Гонимы вешними лучами…», В. А. Жуковский</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«Жаворонок»,</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«Приход весны», А. Н. Плещеев «Весна», Ф. И. Тютчев «Зима недаром злится…», А. А. Фет «Уж верба вся пушистая…», С. Я. Маршак «Весенняя песенка», А. Л. Барто «Апрель» (по выбору 2—3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произведения), выражение своего отношения к пейзажной лирике;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Обсуждение прослушанного произведения: ответ на вопрос «Какое настроение вызывает произведение?</w:t>
            </w:r>
          </w:p>
          <w:p w14:paraId="4174CC78" w14:textId="77777777" w:rsidR="00FA0094" w:rsidRPr="0043108A" w:rsidRDefault="004D0291" w:rsidP="007F248F">
            <w:pPr>
              <w:autoSpaceDE w:val="0"/>
              <w:autoSpaceDN w:val="0"/>
              <w:spacing w:before="18" w:after="0" w:line="254"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Почему? Каковы</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звуки весеннего леса?»;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Работа с текстом произведения: различение прозаического и стихотворного произведений, упражнение в нахождении</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сравнений и эпитетов, выделение в тексте слов, использованных в прямом и переносном значении, наблюдение за рифмой</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w:t>
            </w:r>
            <w:r w:rsidR="007F248F"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норм;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Чтение молча (про себя) небольших по объёму прозаических произведений о весне, доступных для восприятия младшим</w:t>
            </w:r>
            <w:r w:rsidR="007F248F" w:rsidRPr="0043108A">
              <w:rPr>
                <w:rFonts w:ascii="Times New Roman" w:eastAsia="Times New Roman" w:hAnsi="Times New Roman" w:cs="Times New Roman"/>
                <w:color w:val="000000"/>
                <w:w w:val="97"/>
                <w:sz w:val="16"/>
                <w:lang w:val="ru-RU"/>
              </w:rPr>
              <w:t xml:space="preserve">и </w:t>
            </w:r>
            <w:r w:rsidRPr="0043108A">
              <w:rPr>
                <w:rFonts w:ascii="Times New Roman" w:eastAsia="Times New Roman" w:hAnsi="Times New Roman" w:cs="Times New Roman"/>
                <w:color w:val="000000"/>
                <w:w w:val="97"/>
                <w:sz w:val="16"/>
                <w:lang w:val="ru-RU"/>
              </w:rPr>
              <w:t xml:space="preserve">школьниками. </w:t>
            </w:r>
            <w:r w:rsidR="001E055A"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 </w:t>
            </w:r>
            <w:r w:rsidR="001E055A"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Дифференцированное задание: выборочный пересказ (устно) отдельного эпизода;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8D4F7E1"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5D3635DF"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Тестирование</w:t>
            </w:r>
          </w:p>
          <w:p w14:paraId="03BDA2A1"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149C35"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4"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3AB96D0E"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5"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769976B8"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6"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786C595E"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7"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6FAD53F8"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8"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677B55CA"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99"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01971A9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0"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1CE42EDC"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1"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78E66824"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2"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3A361797"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3"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4833CA4E" w14:textId="77777777" w:rsidR="00FA0094" w:rsidRPr="0043108A" w:rsidRDefault="0043108A" w:rsidP="004D0291">
            <w:pPr>
              <w:rPr>
                <w:rFonts w:ascii="Times New Roman" w:hAnsi="Times New Roman" w:cs="Times New Roman"/>
                <w:lang w:val="ru-RU"/>
              </w:rPr>
            </w:pPr>
            <w:hyperlink r:id="rId104" w:history="1">
              <w:r w:rsidR="004D0291" w:rsidRPr="0043108A">
                <w:rPr>
                  <w:rStyle w:val="aff8"/>
                  <w:rFonts w:ascii="Times New Roman" w:eastAsia="Times New Roman" w:hAnsi="Times New Roman" w:cs="Times New Roman"/>
                  <w:w w:val="97"/>
                  <w:sz w:val="16"/>
                  <w:lang w:val="ru-RU"/>
                </w:rPr>
                <w:t>https://teachermade.com/</w:t>
              </w:r>
            </w:hyperlink>
          </w:p>
        </w:tc>
      </w:tr>
    </w:tbl>
    <w:p w14:paraId="3B4AE040" w14:textId="77777777" w:rsidR="00FA0094" w:rsidRPr="0043108A" w:rsidRDefault="00FA0094">
      <w:pPr>
        <w:autoSpaceDE w:val="0"/>
        <w:autoSpaceDN w:val="0"/>
        <w:spacing w:after="0" w:line="14" w:lineRule="exact"/>
        <w:rPr>
          <w:rFonts w:ascii="Times New Roman" w:hAnsi="Times New Roman" w:cs="Times New Roman"/>
          <w:lang w:val="ru-RU"/>
        </w:rPr>
      </w:pPr>
    </w:p>
    <w:p w14:paraId="4289D942" w14:textId="77777777" w:rsidR="00FA0094" w:rsidRPr="0043108A" w:rsidRDefault="00FA0094">
      <w:pPr>
        <w:rPr>
          <w:rFonts w:ascii="Times New Roman" w:hAnsi="Times New Roman" w:cs="Times New Roman"/>
          <w:lang w:val="ru-RU"/>
        </w:rPr>
        <w:sectPr w:rsidR="00FA0094" w:rsidRPr="0043108A">
          <w:pgSz w:w="16840" w:h="11900"/>
          <w:pgMar w:top="284" w:right="640" w:bottom="1366" w:left="666" w:header="720" w:footer="720" w:gutter="0"/>
          <w:cols w:space="720" w:equalWidth="0">
            <w:col w:w="15534" w:space="0"/>
          </w:cols>
          <w:docGrid w:linePitch="360"/>
        </w:sectPr>
      </w:pPr>
    </w:p>
    <w:p w14:paraId="3D6082EE" w14:textId="77777777" w:rsidR="00FA0094" w:rsidRPr="0043108A" w:rsidRDefault="00FA0094">
      <w:pPr>
        <w:autoSpaceDE w:val="0"/>
        <w:autoSpaceDN w:val="0"/>
        <w:spacing w:after="66" w:line="220" w:lineRule="exact"/>
        <w:rPr>
          <w:rFonts w:ascii="Times New Roman" w:hAnsi="Times New Roman" w:cs="Times New Roman"/>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3108A" w14:paraId="34FEB55B"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8BC904" w14:textId="77777777" w:rsidR="00FA0094" w:rsidRPr="0043108A" w:rsidRDefault="001E055A">
            <w:pPr>
              <w:autoSpaceDE w:val="0"/>
              <w:autoSpaceDN w:val="0"/>
              <w:spacing w:before="78" w:after="0" w:line="230"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1.10</w:t>
            </w:r>
            <w:r w:rsidR="004D0291" w:rsidRPr="0043108A">
              <w:rPr>
                <w:rFonts w:ascii="Times New Roman" w:eastAsia="Times New Roman" w:hAnsi="Times New Roman" w:cs="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AB6F27" w14:textId="77777777" w:rsidR="00FA0094" w:rsidRPr="0043108A" w:rsidRDefault="004D0291">
            <w:pPr>
              <w:autoSpaceDE w:val="0"/>
              <w:autoSpaceDN w:val="0"/>
              <w:spacing w:before="78" w:after="0" w:line="245" w:lineRule="auto"/>
              <w:ind w:left="72"/>
              <w:rPr>
                <w:rFonts w:ascii="Times New Roman" w:hAnsi="Times New Roman" w:cs="Times New Roman"/>
                <w:lang w:val="ru-RU"/>
              </w:rPr>
            </w:pPr>
            <w:r w:rsidRPr="0043108A">
              <w:rPr>
                <w:rFonts w:ascii="Times New Roman" w:eastAsia="Times New Roman" w:hAnsi="Times New Roman" w:cs="Times New Roman"/>
                <w:b/>
                <w:color w:val="000000"/>
                <w:w w:val="97"/>
                <w:sz w:val="16"/>
                <w:lang w:val="ru-RU"/>
              </w:rPr>
              <w:t>О наших близких, о семье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3F6B3" w14:textId="77777777" w:rsidR="00FA0094" w:rsidRPr="0043108A" w:rsidRDefault="008664C4">
            <w:pPr>
              <w:autoSpaceDE w:val="0"/>
              <w:autoSpaceDN w:val="0"/>
              <w:spacing w:before="78"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ABE819"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F455"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F10E11"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68B54398" w14:textId="77777777" w:rsidR="00FA0094" w:rsidRPr="0043108A" w:rsidRDefault="004D0291" w:rsidP="008664C4">
            <w:pPr>
              <w:autoSpaceDE w:val="0"/>
              <w:autoSpaceDN w:val="0"/>
              <w:spacing w:before="78" w:after="0" w:line="250"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8664C4"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,«Чему ты будешь учиться?»; </w:t>
            </w:r>
            <w:r w:rsidRPr="0043108A">
              <w:rPr>
                <w:rFonts w:ascii="Times New Roman" w:hAnsi="Times New Roman" w:cs="Times New Roman"/>
                <w:lang w:val="ru-RU"/>
              </w:rPr>
              <w:br/>
            </w:r>
            <w:r w:rsidR="008664C4"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Работа с текстом произведения: определение темы и главной мысли произведения, соотнесение главной мысли с пословицей,</w:t>
            </w:r>
            <w:r w:rsidR="008664C4"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ответы на вопросы, используя изучающее и поисковое выборочное чтение;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Чтение народных колыбельных песен и авторских произведений, их сравнение. Например, М. Ю. Лермонтов</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«Спи, младенец мой прекрасный…», А. Н. Плещеев «В бурю»: схожесть и различие тем, языка;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Подробный пересказ (устно) содержания произведения;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Упражнение в умении формулировать вопрос по фактическому содержанию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0CEF0F81"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4A3284A1"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Тестирование</w:t>
            </w:r>
          </w:p>
          <w:p w14:paraId="0F16FA3F"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7F8AE99F"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317572"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5"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7773537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6"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1E5670F3"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7"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7537D70B"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8"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7A41A6BF"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9"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43A6E100"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110"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7412A153"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1"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09C3F5AD"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2"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3DB49F87"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3"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5558C1ED"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4"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491490AA" w14:textId="77777777" w:rsidR="00FA0094" w:rsidRPr="0043108A" w:rsidRDefault="0043108A" w:rsidP="004D0291">
            <w:pPr>
              <w:rPr>
                <w:rFonts w:ascii="Times New Roman" w:hAnsi="Times New Roman" w:cs="Times New Roman"/>
                <w:lang w:val="ru-RU"/>
              </w:rPr>
            </w:pPr>
            <w:hyperlink r:id="rId115" w:history="1">
              <w:r w:rsidR="004D0291" w:rsidRPr="0043108A">
                <w:rPr>
                  <w:rStyle w:val="aff8"/>
                  <w:rFonts w:ascii="Times New Roman" w:eastAsia="Times New Roman" w:hAnsi="Times New Roman" w:cs="Times New Roman"/>
                  <w:w w:val="97"/>
                  <w:sz w:val="16"/>
                  <w:lang w:val="ru-RU"/>
                </w:rPr>
                <w:t>https://teachermade.com/</w:t>
              </w:r>
            </w:hyperlink>
          </w:p>
        </w:tc>
      </w:tr>
      <w:tr w:rsidR="00FA0094" w:rsidRPr="0043108A" w14:paraId="6859D9F5" w14:textId="77777777" w:rsidTr="006E7F14">
        <w:trPr>
          <w:trHeight w:hRule="exact" w:val="481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80379B" w14:textId="77777777" w:rsidR="00FA0094" w:rsidRPr="0043108A" w:rsidRDefault="001E055A">
            <w:pPr>
              <w:autoSpaceDE w:val="0"/>
              <w:autoSpaceDN w:val="0"/>
              <w:spacing w:before="76" w:after="0" w:line="233" w:lineRule="auto"/>
              <w:jc w:val="center"/>
              <w:rPr>
                <w:rFonts w:ascii="Times New Roman" w:hAnsi="Times New Roman" w:cs="Times New Roman"/>
              </w:rPr>
            </w:pPr>
            <w:r w:rsidRPr="0043108A">
              <w:rPr>
                <w:rFonts w:ascii="Times New Roman" w:eastAsia="Times New Roman" w:hAnsi="Times New Roman" w:cs="Times New Roman"/>
                <w:color w:val="000000"/>
                <w:w w:val="97"/>
                <w:sz w:val="16"/>
              </w:rPr>
              <w:t>1.11</w:t>
            </w:r>
            <w:r w:rsidR="004D0291" w:rsidRPr="0043108A">
              <w:rPr>
                <w:rFonts w:ascii="Times New Roman" w:eastAsia="Times New Roman" w:hAnsi="Times New Roman" w:cs="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E1FD18" w14:textId="77777777" w:rsidR="00FA0094" w:rsidRPr="0043108A" w:rsidRDefault="004D0291">
            <w:pPr>
              <w:autoSpaceDE w:val="0"/>
              <w:autoSpaceDN w:val="0"/>
              <w:spacing w:before="76" w:after="0" w:line="245" w:lineRule="auto"/>
              <w:ind w:right="576"/>
              <w:jc w:val="center"/>
              <w:rPr>
                <w:rFonts w:ascii="Times New Roman" w:hAnsi="Times New Roman" w:cs="Times New Roman"/>
              </w:rPr>
            </w:pPr>
            <w:r w:rsidRPr="0043108A">
              <w:rPr>
                <w:rFonts w:ascii="Times New Roman" w:eastAsia="Times New Roman" w:hAnsi="Times New Roman" w:cs="Times New Roman"/>
                <w:b/>
                <w:color w:val="000000"/>
                <w:w w:val="97"/>
                <w:sz w:val="16"/>
              </w:rPr>
              <w:t>Зарубежная литература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735A4" w14:textId="77777777" w:rsidR="00FA0094" w:rsidRPr="0043108A" w:rsidRDefault="00B63FF6">
            <w:pPr>
              <w:autoSpaceDE w:val="0"/>
              <w:autoSpaceDN w:val="0"/>
              <w:spacing w:before="76" w:after="0" w:line="233"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1D010" w14:textId="77777777" w:rsidR="00FA0094" w:rsidRPr="0043108A" w:rsidRDefault="00FA0094">
            <w:pPr>
              <w:rPr>
                <w:rFonts w:ascii="Times New Roman" w:hAnsi="Times New Roman" w:cs="Times New Roman"/>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E7B679" w14:textId="77777777" w:rsidR="00FA0094" w:rsidRPr="0043108A" w:rsidRDefault="00FA0094">
            <w:pPr>
              <w:rPr>
                <w:rFonts w:ascii="Times New Roman" w:hAnsi="Times New Roman" w:cs="Times New Roman"/>
              </w:rPr>
            </w:pP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A5036CC" w14:textId="77777777" w:rsidR="00FA0094" w:rsidRPr="0043108A" w:rsidRDefault="00FA0094">
            <w:pPr>
              <w:rPr>
                <w:rFonts w:ascii="Times New Roman" w:hAnsi="Times New Roman" w:cs="Times New Roman"/>
              </w:rPr>
            </w:pPr>
          </w:p>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1252E6E3" w14:textId="77777777" w:rsidR="00FA0094" w:rsidRPr="0043108A" w:rsidRDefault="004D0291">
            <w:pPr>
              <w:autoSpaceDE w:val="0"/>
              <w:autoSpaceDN w:val="0"/>
              <w:spacing w:before="76" w:after="0" w:line="250"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 xml:space="preserve">«Чему ты будешь учиться?»;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Упражнение в чтении произведений зарубежных писателей: братья Гримм «Бременские музыканты», Ш. Перро</w:t>
            </w:r>
            <w:r w:rsidR="00B63FF6" w:rsidRPr="0043108A">
              <w:rPr>
                <w:rFonts w:ascii="Times New Roman" w:eastAsia="Times New Roman" w:hAnsi="Times New Roman" w:cs="Times New Roman"/>
                <w:color w:val="000000"/>
                <w:w w:val="97"/>
                <w:sz w:val="16"/>
                <w:lang w:val="ru-RU"/>
              </w:rPr>
              <w:t xml:space="preserve"> </w:t>
            </w:r>
            <w:r w:rsidRPr="0043108A">
              <w:rPr>
                <w:rFonts w:ascii="Times New Roman" w:eastAsia="Times New Roman" w:hAnsi="Times New Roman" w:cs="Times New Roman"/>
                <w:color w:val="000000"/>
                <w:w w:val="97"/>
                <w:sz w:val="16"/>
                <w:lang w:val="ru-RU"/>
              </w:rPr>
              <w:t>«Кот в сапогах», Дж. Харрис «Братец Лис и Братец Кролик», Э. Распэ «Необыкновенный олень», Х.-К.</w:t>
            </w:r>
          </w:p>
          <w:p w14:paraId="11703D7A" w14:textId="77777777" w:rsidR="00FA0094" w:rsidRPr="0043108A" w:rsidRDefault="004D0291">
            <w:pPr>
              <w:autoSpaceDE w:val="0"/>
              <w:autoSpaceDN w:val="0"/>
              <w:spacing w:before="20" w:after="0" w:line="254" w:lineRule="auto"/>
              <w:ind w:left="72"/>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 xml:space="preserve">Андерсен «Пятеро из одного стручка», «Огниво» (не менее двух произведений по выбору);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Характеристика героя: установление взаимосвязи между характером героя и его поступками, описание характера героя, нахождение портрета героя;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предложение по каждой части текста);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Упражнение на формулирование вопросов по фактическому содержанию прочитанного произведения; Пересказ (устно) содержания сказки выборочно;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 xml:space="preserve">Упражнение на узнавание по иллюстрациям названия сказок; </w:t>
            </w:r>
            <w:r w:rsidRPr="0043108A">
              <w:rPr>
                <w:rFonts w:ascii="Times New Roman" w:hAnsi="Times New Roman" w:cs="Times New Roman"/>
                <w:lang w:val="ru-RU"/>
              </w:rPr>
              <w:br/>
            </w:r>
            <w:r w:rsidRPr="0043108A">
              <w:rPr>
                <w:rFonts w:ascii="Times New Roman" w:eastAsia="Times New Roman" w:hAnsi="Times New Roman" w:cs="Times New Roman"/>
                <w:color w:val="000000"/>
                <w:w w:val="97"/>
                <w:sz w:val="16"/>
                <w:lang w:val="ru-RU"/>
              </w:rPr>
              <w:t>Работа в группах: выбор сказки, определение эпизода, распределение ролей, инсценирование отдельных частей произведения Работа со схемой: обобщение информации о писателях-сказочниках, работа со схемой;</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19F32ED7"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Текущий контроль:</w:t>
            </w:r>
          </w:p>
          <w:p w14:paraId="2158A674"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Письменный опрос</w:t>
            </w:r>
          </w:p>
          <w:p w14:paraId="60F67A65" w14:textId="77777777" w:rsidR="00122BBB" w:rsidRPr="0043108A" w:rsidRDefault="00122BBB" w:rsidP="00122BBB">
            <w:pPr>
              <w:rPr>
                <w:rFonts w:ascii="Times New Roman" w:hAnsi="Times New Roman" w:cs="Times New Roman"/>
                <w:sz w:val="16"/>
                <w:szCs w:val="16"/>
                <w:lang w:val="ru-RU"/>
              </w:rPr>
            </w:pPr>
            <w:r w:rsidRPr="0043108A">
              <w:rPr>
                <w:rFonts w:ascii="Times New Roman" w:hAnsi="Times New Roman" w:cs="Times New Roman"/>
                <w:sz w:val="16"/>
                <w:szCs w:val="16"/>
                <w:lang w:val="ru-RU"/>
              </w:rPr>
              <w:t xml:space="preserve"> </w:t>
            </w:r>
          </w:p>
          <w:p w14:paraId="6AC24EC1" w14:textId="77777777" w:rsidR="00FA0094" w:rsidRPr="0043108A" w:rsidRDefault="00FA0094">
            <w:pPr>
              <w:rPr>
                <w:rFonts w:ascii="Times New Roman" w:hAnsi="Times New Roman" w:cs="Times New Roman"/>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5428B1"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6" w:history="1">
              <w:r w:rsidR="004D0291" w:rsidRPr="0043108A">
                <w:rPr>
                  <w:rStyle w:val="aff8"/>
                  <w:rFonts w:ascii="Times New Roman" w:eastAsia="Times New Roman" w:hAnsi="Times New Roman" w:cs="Times New Roman"/>
                  <w:w w:val="97"/>
                  <w:sz w:val="16"/>
                </w:rPr>
                <w:t>https</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quizizz</w:t>
              </w:r>
              <w:r w:rsidR="004D0291" w:rsidRPr="0043108A">
                <w:rPr>
                  <w:rStyle w:val="aff8"/>
                  <w:rFonts w:ascii="Times New Roman" w:eastAsia="Times New Roman" w:hAnsi="Times New Roman" w:cs="Times New Roman"/>
                  <w:w w:val="97"/>
                  <w:sz w:val="16"/>
                  <w:lang w:val="ru-RU"/>
                </w:rPr>
                <w:t>.</w:t>
              </w:r>
              <w:r w:rsidR="004D0291" w:rsidRPr="0043108A">
                <w:rPr>
                  <w:rStyle w:val="aff8"/>
                  <w:rFonts w:ascii="Times New Roman" w:eastAsia="Times New Roman" w:hAnsi="Times New Roman" w:cs="Times New Roman"/>
                  <w:w w:val="97"/>
                  <w:sz w:val="16"/>
                </w:rPr>
                <w:t>com</w:t>
              </w:r>
              <w:r w:rsidR="004D0291" w:rsidRPr="0043108A">
                <w:rPr>
                  <w:rStyle w:val="aff8"/>
                  <w:rFonts w:ascii="Times New Roman" w:eastAsia="Times New Roman" w:hAnsi="Times New Roman" w:cs="Times New Roman"/>
                  <w:w w:val="97"/>
                  <w:sz w:val="16"/>
                  <w:lang w:val="ru-RU"/>
                </w:rPr>
                <w:t>/</w:t>
              </w:r>
            </w:hyperlink>
            <w:r w:rsidR="004D0291" w:rsidRPr="0043108A">
              <w:rPr>
                <w:rFonts w:ascii="Times New Roman" w:eastAsia="Times New Roman" w:hAnsi="Times New Roman" w:cs="Times New Roman"/>
                <w:color w:val="000000"/>
                <w:w w:val="97"/>
                <w:sz w:val="16"/>
                <w:lang w:val="ru-RU"/>
              </w:rPr>
              <w:t xml:space="preserve"> </w:t>
            </w:r>
          </w:p>
          <w:p w14:paraId="26A9DB54"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7" w:history="1">
              <w:r w:rsidR="004D0291" w:rsidRPr="0043108A">
                <w:rPr>
                  <w:rStyle w:val="aff8"/>
                  <w:rFonts w:ascii="Times New Roman" w:eastAsia="Times New Roman" w:hAnsi="Times New Roman" w:cs="Times New Roman"/>
                  <w:w w:val="97"/>
                  <w:sz w:val="16"/>
                  <w:lang w:val="ru-RU"/>
                </w:rPr>
                <w:t>https://nearpod.com/</w:t>
              </w:r>
            </w:hyperlink>
            <w:r w:rsidR="004D0291" w:rsidRPr="0043108A">
              <w:rPr>
                <w:rFonts w:ascii="Times New Roman" w:eastAsia="Times New Roman" w:hAnsi="Times New Roman" w:cs="Times New Roman"/>
                <w:color w:val="000000"/>
                <w:w w:val="97"/>
                <w:sz w:val="16"/>
                <w:lang w:val="ru-RU"/>
              </w:rPr>
              <w:t xml:space="preserve"> </w:t>
            </w:r>
          </w:p>
          <w:p w14:paraId="5D4FF4DD"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8" w:history="1">
              <w:r w:rsidR="004D0291" w:rsidRPr="0043108A">
                <w:rPr>
                  <w:rStyle w:val="aff8"/>
                  <w:rFonts w:ascii="Times New Roman" w:eastAsia="Times New Roman" w:hAnsi="Times New Roman" w:cs="Times New Roman"/>
                  <w:w w:val="97"/>
                  <w:sz w:val="16"/>
                  <w:lang w:val="ru-RU"/>
                </w:rPr>
                <w:t>https://www.plickers.com/</w:t>
              </w:r>
            </w:hyperlink>
            <w:r w:rsidR="004D0291" w:rsidRPr="0043108A">
              <w:rPr>
                <w:rFonts w:ascii="Times New Roman" w:eastAsia="Times New Roman" w:hAnsi="Times New Roman" w:cs="Times New Roman"/>
                <w:color w:val="000000"/>
                <w:w w:val="97"/>
                <w:sz w:val="16"/>
                <w:lang w:val="ru-RU"/>
              </w:rPr>
              <w:t xml:space="preserve"> </w:t>
            </w:r>
          </w:p>
          <w:p w14:paraId="5F71A9D6"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9" w:history="1">
              <w:r w:rsidR="004D0291" w:rsidRPr="0043108A">
                <w:rPr>
                  <w:rStyle w:val="aff8"/>
                  <w:rFonts w:ascii="Times New Roman" w:eastAsia="Times New Roman" w:hAnsi="Times New Roman" w:cs="Times New Roman"/>
                  <w:w w:val="97"/>
                  <w:sz w:val="16"/>
                  <w:lang w:val="ru-RU"/>
                </w:rPr>
                <w:t>https://genial.ly/</w:t>
              </w:r>
            </w:hyperlink>
            <w:r w:rsidR="004D0291" w:rsidRPr="0043108A">
              <w:rPr>
                <w:rFonts w:ascii="Times New Roman" w:eastAsia="Times New Roman" w:hAnsi="Times New Roman" w:cs="Times New Roman"/>
                <w:color w:val="000000"/>
                <w:w w:val="97"/>
                <w:sz w:val="16"/>
                <w:lang w:val="ru-RU"/>
              </w:rPr>
              <w:t xml:space="preserve"> </w:t>
            </w:r>
          </w:p>
          <w:p w14:paraId="268D51A2"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0" w:history="1">
              <w:r w:rsidR="004D0291" w:rsidRPr="0043108A">
                <w:rPr>
                  <w:rStyle w:val="aff8"/>
                  <w:rFonts w:ascii="Times New Roman" w:eastAsia="Times New Roman" w:hAnsi="Times New Roman" w:cs="Times New Roman"/>
                  <w:w w:val="97"/>
                  <w:sz w:val="16"/>
                  <w:lang w:val="ru-RU"/>
                </w:rPr>
                <w:t>https://www.zipgrade.com/</w:t>
              </w:r>
            </w:hyperlink>
            <w:r w:rsidR="004D0291" w:rsidRPr="0043108A">
              <w:rPr>
                <w:rFonts w:ascii="Times New Roman" w:eastAsia="Times New Roman" w:hAnsi="Times New Roman" w:cs="Times New Roman"/>
                <w:color w:val="000000"/>
                <w:w w:val="97"/>
                <w:sz w:val="16"/>
                <w:lang w:val="ru-RU"/>
              </w:rPr>
              <w:t xml:space="preserve"> </w:t>
            </w:r>
          </w:p>
          <w:p w14:paraId="168173FE" w14:textId="77777777" w:rsidR="004D0291" w:rsidRPr="0043108A" w:rsidRDefault="004D0291"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43108A">
              <w:rPr>
                <w:rFonts w:ascii="Times New Roman" w:eastAsia="Times New Roman" w:hAnsi="Times New Roman" w:cs="Times New Roman"/>
                <w:color w:val="000000"/>
                <w:w w:val="97"/>
                <w:sz w:val="16"/>
                <w:lang w:val="ru-RU"/>
              </w:rPr>
              <w:t xml:space="preserve"> </w:t>
            </w:r>
            <w:hyperlink r:id="rId121" w:history="1">
              <w:r w:rsidRPr="0043108A">
                <w:rPr>
                  <w:rStyle w:val="aff8"/>
                  <w:rFonts w:ascii="Times New Roman" w:eastAsia="Times New Roman" w:hAnsi="Times New Roman" w:cs="Times New Roman"/>
                  <w:w w:val="97"/>
                  <w:sz w:val="16"/>
                  <w:lang w:val="ru-RU"/>
                </w:rPr>
                <w:t>https://www.umaigra.com/</w:t>
              </w:r>
            </w:hyperlink>
            <w:r w:rsidRPr="0043108A">
              <w:rPr>
                <w:rFonts w:ascii="Times New Roman" w:eastAsia="Times New Roman" w:hAnsi="Times New Roman" w:cs="Times New Roman"/>
                <w:color w:val="000000"/>
                <w:w w:val="97"/>
                <w:sz w:val="16"/>
                <w:lang w:val="ru-RU"/>
              </w:rPr>
              <w:t xml:space="preserve"> </w:t>
            </w:r>
          </w:p>
          <w:p w14:paraId="7F4B9D54"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2" w:history="1">
              <w:r w:rsidR="004D0291" w:rsidRPr="0043108A">
                <w:rPr>
                  <w:rStyle w:val="aff8"/>
                  <w:rFonts w:ascii="Times New Roman" w:eastAsia="Times New Roman" w:hAnsi="Times New Roman" w:cs="Times New Roman"/>
                  <w:w w:val="97"/>
                  <w:sz w:val="16"/>
                  <w:lang w:val="ru-RU"/>
                </w:rPr>
                <w:t>https://worksheets.ru/</w:t>
              </w:r>
            </w:hyperlink>
            <w:r w:rsidR="004D0291" w:rsidRPr="0043108A">
              <w:rPr>
                <w:rFonts w:ascii="Times New Roman" w:eastAsia="Times New Roman" w:hAnsi="Times New Roman" w:cs="Times New Roman"/>
                <w:color w:val="000000"/>
                <w:w w:val="97"/>
                <w:sz w:val="16"/>
                <w:lang w:val="ru-RU"/>
              </w:rPr>
              <w:t xml:space="preserve"> </w:t>
            </w:r>
          </w:p>
          <w:p w14:paraId="12DF995A"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3" w:history="1">
              <w:r w:rsidR="004D0291" w:rsidRPr="0043108A">
                <w:rPr>
                  <w:rStyle w:val="aff8"/>
                  <w:rFonts w:ascii="Times New Roman" w:eastAsia="Times New Roman" w:hAnsi="Times New Roman" w:cs="Times New Roman"/>
                  <w:w w:val="97"/>
                  <w:sz w:val="16"/>
                  <w:lang w:val="ru-RU"/>
                </w:rPr>
                <w:t>https://www.liveworksheets.com/</w:t>
              </w:r>
            </w:hyperlink>
            <w:r w:rsidR="004D0291" w:rsidRPr="0043108A">
              <w:rPr>
                <w:rFonts w:ascii="Times New Roman" w:eastAsia="Times New Roman" w:hAnsi="Times New Roman" w:cs="Times New Roman"/>
                <w:color w:val="000000"/>
                <w:w w:val="97"/>
                <w:sz w:val="16"/>
                <w:lang w:val="ru-RU"/>
              </w:rPr>
              <w:t xml:space="preserve"> </w:t>
            </w:r>
          </w:p>
          <w:p w14:paraId="270AD2A9"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4" w:history="1">
              <w:r w:rsidR="004D0291" w:rsidRPr="0043108A">
                <w:rPr>
                  <w:rStyle w:val="aff8"/>
                  <w:rFonts w:ascii="Times New Roman" w:eastAsia="Times New Roman" w:hAnsi="Times New Roman" w:cs="Times New Roman"/>
                  <w:w w:val="97"/>
                  <w:sz w:val="16"/>
                  <w:lang w:val="ru-RU"/>
                </w:rPr>
                <w:t>https://udoba.org/</w:t>
              </w:r>
            </w:hyperlink>
            <w:r w:rsidR="004D0291" w:rsidRPr="0043108A">
              <w:rPr>
                <w:rFonts w:ascii="Times New Roman" w:eastAsia="Times New Roman" w:hAnsi="Times New Roman" w:cs="Times New Roman"/>
                <w:color w:val="000000"/>
                <w:w w:val="97"/>
                <w:sz w:val="16"/>
                <w:lang w:val="ru-RU"/>
              </w:rPr>
              <w:t xml:space="preserve"> </w:t>
            </w:r>
          </w:p>
          <w:p w14:paraId="65406360" w14:textId="77777777" w:rsidR="004D0291" w:rsidRPr="0043108A" w:rsidRDefault="0043108A" w:rsidP="004D0291">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5" w:history="1">
              <w:r w:rsidR="004D0291" w:rsidRPr="0043108A">
                <w:rPr>
                  <w:rStyle w:val="aff8"/>
                  <w:rFonts w:ascii="Times New Roman" w:eastAsia="Times New Roman" w:hAnsi="Times New Roman" w:cs="Times New Roman"/>
                  <w:w w:val="97"/>
                  <w:sz w:val="16"/>
                  <w:lang w:val="ru-RU"/>
                </w:rPr>
                <w:t>https://learningapps.org/</w:t>
              </w:r>
            </w:hyperlink>
            <w:r w:rsidR="004D0291" w:rsidRPr="0043108A">
              <w:rPr>
                <w:rFonts w:ascii="Times New Roman" w:eastAsia="Times New Roman" w:hAnsi="Times New Roman" w:cs="Times New Roman"/>
                <w:color w:val="000000"/>
                <w:w w:val="97"/>
                <w:sz w:val="16"/>
                <w:lang w:val="ru-RU"/>
              </w:rPr>
              <w:t xml:space="preserve"> </w:t>
            </w:r>
          </w:p>
          <w:p w14:paraId="72314CBD" w14:textId="77777777" w:rsidR="00FA0094" w:rsidRPr="0043108A" w:rsidRDefault="0043108A" w:rsidP="004D0291">
            <w:pPr>
              <w:rPr>
                <w:rFonts w:ascii="Times New Roman" w:hAnsi="Times New Roman" w:cs="Times New Roman"/>
                <w:lang w:val="ru-RU"/>
              </w:rPr>
            </w:pPr>
            <w:hyperlink r:id="rId126" w:history="1">
              <w:r w:rsidR="004D0291" w:rsidRPr="0043108A">
                <w:rPr>
                  <w:rStyle w:val="aff8"/>
                  <w:rFonts w:ascii="Times New Roman" w:eastAsia="Times New Roman" w:hAnsi="Times New Roman" w:cs="Times New Roman"/>
                  <w:w w:val="97"/>
                  <w:sz w:val="16"/>
                  <w:lang w:val="ru-RU"/>
                </w:rPr>
                <w:t>https://teachermade.com/</w:t>
              </w:r>
            </w:hyperlink>
          </w:p>
        </w:tc>
      </w:tr>
      <w:tr w:rsidR="00FA0094" w:rsidRPr="0043108A" w14:paraId="49B0842D" w14:textId="77777777">
        <w:trPr>
          <w:trHeight w:hRule="exact" w:val="348"/>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A0B6A0A" w14:textId="77777777" w:rsidR="00FA0094" w:rsidRPr="0043108A" w:rsidRDefault="004D0291">
            <w:pPr>
              <w:autoSpaceDE w:val="0"/>
              <w:autoSpaceDN w:val="0"/>
              <w:spacing w:before="76"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FD9E7" w14:textId="77777777" w:rsidR="00FA0094" w:rsidRPr="0043108A" w:rsidRDefault="00E01A7D">
            <w:pPr>
              <w:autoSpaceDE w:val="0"/>
              <w:autoSpaceDN w:val="0"/>
              <w:spacing w:before="76" w:after="0" w:line="230"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0</w:t>
            </w:r>
          </w:p>
        </w:tc>
        <w:tc>
          <w:tcPr>
            <w:tcW w:w="1290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46872558" w14:textId="77777777" w:rsidR="00FA0094" w:rsidRPr="0043108A" w:rsidRDefault="00FA0094">
            <w:pPr>
              <w:rPr>
                <w:rFonts w:ascii="Times New Roman" w:hAnsi="Times New Roman" w:cs="Times New Roman"/>
              </w:rPr>
            </w:pPr>
          </w:p>
        </w:tc>
      </w:tr>
      <w:tr w:rsidR="00FA0094" w:rsidRPr="0043108A" w14:paraId="7298BE57" w14:textId="77777777">
        <w:trPr>
          <w:trHeight w:hRule="exact" w:val="520"/>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3CB8FB6" w14:textId="77777777" w:rsidR="00FA0094" w:rsidRPr="0043108A" w:rsidRDefault="004D0291">
            <w:pPr>
              <w:autoSpaceDE w:val="0"/>
              <w:autoSpaceDN w:val="0"/>
              <w:spacing w:before="76" w:after="0" w:line="245" w:lineRule="auto"/>
              <w:ind w:left="72" w:right="144"/>
              <w:rPr>
                <w:rFonts w:ascii="Times New Roman" w:hAnsi="Times New Roman" w:cs="Times New Roman"/>
                <w:lang w:val="ru-RU"/>
              </w:rPr>
            </w:pPr>
            <w:r w:rsidRPr="0043108A">
              <w:rPr>
                <w:rFonts w:ascii="Times New Roman" w:eastAsia="Times New Roman" w:hAnsi="Times New Roman" w:cs="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54F909" w14:textId="77777777" w:rsidR="00FA0094" w:rsidRPr="0043108A" w:rsidRDefault="00E01A7D">
            <w:pPr>
              <w:autoSpaceDE w:val="0"/>
              <w:autoSpaceDN w:val="0"/>
              <w:spacing w:before="76" w:after="0" w:line="233"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E27F6C" w14:textId="77777777" w:rsidR="00FA0094" w:rsidRPr="0043108A" w:rsidRDefault="00E01A7D">
            <w:pPr>
              <w:autoSpaceDE w:val="0"/>
              <w:autoSpaceDN w:val="0"/>
              <w:spacing w:before="76" w:after="0" w:line="233" w:lineRule="auto"/>
              <w:ind w:left="72"/>
              <w:rPr>
                <w:rFonts w:ascii="Times New Roman" w:hAnsi="Times New Roman" w:cs="Times New Roman"/>
              </w:rPr>
            </w:pPr>
            <w:r w:rsidRPr="0043108A">
              <w:rPr>
                <w:rFonts w:ascii="Times New Roman" w:eastAsia="Times New Roman" w:hAnsi="Times New Roman" w:cs="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53F3212" w14:textId="77777777" w:rsidR="00FA0094" w:rsidRPr="0043108A" w:rsidRDefault="00E01A7D">
            <w:pPr>
              <w:rPr>
                <w:rFonts w:ascii="Times New Roman" w:hAnsi="Times New Roman" w:cs="Times New Roman"/>
                <w:sz w:val="16"/>
                <w:szCs w:val="16"/>
                <w:lang w:val="ru-RU"/>
              </w:rPr>
            </w:pPr>
            <w:r w:rsidRPr="0043108A">
              <w:rPr>
                <w:rFonts w:ascii="Times New Roman" w:hAnsi="Times New Roman" w:cs="Times New Roman"/>
                <w:sz w:val="16"/>
                <w:szCs w:val="16"/>
                <w:lang w:val="ru-RU"/>
              </w:rPr>
              <w:t>2</w:t>
            </w:r>
          </w:p>
        </w:tc>
        <w:tc>
          <w:tcPr>
            <w:tcW w:w="1066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0470B33C" w14:textId="77777777" w:rsidR="00FA0094" w:rsidRPr="0043108A" w:rsidRDefault="00FA0094">
            <w:pPr>
              <w:rPr>
                <w:rFonts w:ascii="Times New Roman" w:hAnsi="Times New Roman" w:cs="Times New Roman"/>
              </w:rPr>
            </w:pPr>
          </w:p>
        </w:tc>
      </w:tr>
    </w:tbl>
    <w:p w14:paraId="68CAFCA0" w14:textId="77777777" w:rsidR="00FA0094" w:rsidRPr="0043108A" w:rsidRDefault="00FA0094">
      <w:pPr>
        <w:autoSpaceDE w:val="0"/>
        <w:autoSpaceDN w:val="0"/>
        <w:spacing w:after="0" w:line="14" w:lineRule="exact"/>
        <w:rPr>
          <w:rFonts w:ascii="Times New Roman" w:hAnsi="Times New Roman" w:cs="Times New Roman"/>
        </w:rPr>
      </w:pPr>
    </w:p>
    <w:p w14:paraId="4E4A6B0E" w14:textId="77777777" w:rsidR="00FA0094" w:rsidRPr="0043108A" w:rsidRDefault="00FA0094">
      <w:pPr>
        <w:rPr>
          <w:rFonts w:ascii="Times New Roman" w:hAnsi="Times New Roman" w:cs="Times New Roman"/>
        </w:rPr>
        <w:sectPr w:rsidR="00FA0094" w:rsidRPr="0043108A">
          <w:pgSz w:w="16840" w:h="11900"/>
          <w:pgMar w:top="284" w:right="640" w:bottom="802" w:left="666" w:header="720" w:footer="720" w:gutter="0"/>
          <w:cols w:space="720" w:equalWidth="0">
            <w:col w:w="15534" w:space="0"/>
          </w:cols>
          <w:docGrid w:linePitch="360"/>
        </w:sectPr>
      </w:pPr>
    </w:p>
    <w:p w14:paraId="17F9C544" w14:textId="77777777" w:rsidR="00FA0094" w:rsidRPr="0043108A" w:rsidRDefault="00FA0094">
      <w:pPr>
        <w:autoSpaceDE w:val="0"/>
        <w:autoSpaceDN w:val="0"/>
        <w:spacing w:after="78" w:line="220" w:lineRule="exact"/>
        <w:rPr>
          <w:rFonts w:ascii="Times New Roman" w:hAnsi="Times New Roman" w:cs="Times New Roman"/>
        </w:rPr>
      </w:pPr>
    </w:p>
    <w:p w14:paraId="641178A0" w14:textId="77777777" w:rsidR="00FA0094" w:rsidRPr="0043108A" w:rsidRDefault="004D0291">
      <w:pPr>
        <w:autoSpaceDE w:val="0"/>
        <w:autoSpaceDN w:val="0"/>
        <w:spacing w:after="320" w:line="230" w:lineRule="auto"/>
        <w:rPr>
          <w:rFonts w:ascii="Times New Roman" w:hAnsi="Times New Roman" w:cs="Times New Roman"/>
        </w:rPr>
      </w:pPr>
      <w:r w:rsidRPr="0043108A">
        <w:rPr>
          <w:rFonts w:ascii="Times New Roman" w:eastAsia="Times New Roman" w:hAnsi="Times New Roman" w:cs="Times New Roman"/>
          <w:b/>
          <w:color w:val="000000"/>
          <w:sz w:val="24"/>
        </w:rPr>
        <w:t>ПОУРОЧНОЕ ПЛАНИРОВАНИЕ</w:t>
      </w:r>
    </w:p>
    <w:tbl>
      <w:tblPr>
        <w:tblW w:w="0" w:type="auto"/>
        <w:tblInd w:w="6" w:type="dxa"/>
        <w:tblLayout w:type="fixed"/>
        <w:tblLook w:val="04A0" w:firstRow="1" w:lastRow="0" w:firstColumn="1" w:lastColumn="0" w:noHBand="0" w:noVBand="1"/>
      </w:tblPr>
      <w:tblGrid>
        <w:gridCol w:w="1068"/>
        <w:gridCol w:w="2618"/>
        <w:gridCol w:w="732"/>
        <w:gridCol w:w="1620"/>
        <w:gridCol w:w="1668"/>
        <w:gridCol w:w="1164"/>
        <w:gridCol w:w="1682"/>
      </w:tblGrid>
      <w:tr w:rsidR="00FA0094" w:rsidRPr="0043108A" w14:paraId="23EA34A0" w14:textId="77777777">
        <w:trPr>
          <w:trHeight w:hRule="exact" w:val="492"/>
        </w:trPr>
        <w:tc>
          <w:tcPr>
            <w:tcW w:w="10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D4D7170" w14:textId="77777777" w:rsidR="00FA0094" w:rsidRPr="0043108A" w:rsidRDefault="004D0291">
            <w:pPr>
              <w:autoSpaceDE w:val="0"/>
              <w:autoSpaceDN w:val="0"/>
              <w:spacing w:before="98" w:after="0" w:line="262" w:lineRule="auto"/>
              <w:ind w:left="72" w:right="576"/>
              <w:rPr>
                <w:rFonts w:ascii="Times New Roman" w:hAnsi="Times New Roman" w:cs="Times New Roman"/>
              </w:rPr>
            </w:pPr>
            <w:r w:rsidRPr="0043108A">
              <w:rPr>
                <w:rFonts w:ascii="Times New Roman" w:eastAsia="Times New Roman" w:hAnsi="Times New Roman" w:cs="Times New Roman"/>
                <w:b/>
                <w:color w:val="000000"/>
                <w:sz w:val="24"/>
              </w:rPr>
              <w:t>№</w:t>
            </w:r>
            <w:r w:rsidRPr="0043108A">
              <w:rPr>
                <w:rFonts w:ascii="Times New Roman" w:hAnsi="Times New Roman" w:cs="Times New Roman"/>
              </w:rPr>
              <w:br/>
            </w:r>
            <w:r w:rsidRPr="0043108A">
              <w:rPr>
                <w:rFonts w:ascii="Times New Roman" w:eastAsia="Times New Roman" w:hAnsi="Times New Roman" w:cs="Times New Roman"/>
                <w:b/>
                <w:color w:val="000000"/>
                <w:sz w:val="24"/>
              </w:rPr>
              <w:t>п/п</w:t>
            </w:r>
          </w:p>
        </w:tc>
        <w:tc>
          <w:tcPr>
            <w:tcW w:w="26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F058AF5" w14:textId="77777777" w:rsidR="00FA0094" w:rsidRPr="0043108A" w:rsidRDefault="004D0291">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42B0DED3" w14:textId="77777777" w:rsidR="00FA0094" w:rsidRPr="0043108A" w:rsidRDefault="004D0291">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b/>
                <w:color w:val="000000"/>
                <w:sz w:val="24"/>
              </w:rPr>
              <w:t>Количество часов</w:t>
            </w:r>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6612E61" w14:textId="77777777" w:rsidR="00FA0094" w:rsidRPr="0043108A" w:rsidRDefault="004D0291">
            <w:pPr>
              <w:autoSpaceDE w:val="0"/>
              <w:autoSpaceDN w:val="0"/>
              <w:spacing w:before="98" w:after="0" w:line="262" w:lineRule="auto"/>
              <w:ind w:left="72"/>
              <w:rPr>
                <w:rFonts w:ascii="Times New Roman" w:hAnsi="Times New Roman" w:cs="Times New Roman"/>
              </w:rPr>
            </w:pPr>
            <w:r w:rsidRPr="0043108A">
              <w:rPr>
                <w:rFonts w:ascii="Times New Roman" w:eastAsia="Times New Roman" w:hAnsi="Times New Roman" w:cs="Times New Roman"/>
                <w:b/>
                <w:color w:val="000000"/>
                <w:sz w:val="24"/>
              </w:rPr>
              <w:t xml:space="preserve">Дата </w:t>
            </w:r>
            <w:r w:rsidRPr="0043108A">
              <w:rPr>
                <w:rFonts w:ascii="Times New Roman" w:hAnsi="Times New Roman" w:cs="Times New Roman"/>
              </w:rPr>
              <w:br/>
            </w:r>
            <w:r w:rsidRPr="0043108A">
              <w:rPr>
                <w:rFonts w:ascii="Times New Roman" w:eastAsia="Times New Roman" w:hAnsi="Times New Roman" w:cs="Times New Roman"/>
                <w:b/>
                <w:color w:val="000000"/>
                <w:sz w:val="24"/>
              </w:rPr>
              <w:t>изучения</w:t>
            </w:r>
          </w:p>
        </w:tc>
        <w:tc>
          <w:tcPr>
            <w:tcW w:w="16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93CFE08" w14:textId="77777777" w:rsidR="00FA0094" w:rsidRPr="0043108A" w:rsidRDefault="004D0291">
            <w:pPr>
              <w:autoSpaceDE w:val="0"/>
              <w:autoSpaceDN w:val="0"/>
              <w:spacing w:before="98" w:after="0" w:line="262" w:lineRule="auto"/>
              <w:ind w:left="72"/>
              <w:rPr>
                <w:rFonts w:ascii="Times New Roman" w:hAnsi="Times New Roman" w:cs="Times New Roman"/>
              </w:rPr>
            </w:pPr>
            <w:r w:rsidRPr="0043108A">
              <w:rPr>
                <w:rFonts w:ascii="Times New Roman" w:eastAsia="Times New Roman" w:hAnsi="Times New Roman" w:cs="Times New Roman"/>
                <w:b/>
                <w:color w:val="000000"/>
                <w:sz w:val="24"/>
              </w:rPr>
              <w:t>Виды, формы контроля</w:t>
            </w:r>
          </w:p>
        </w:tc>
      </w:tr>
      <w:tr w:rsidR="00FA0094" w:rsidRPr="0043108A" w14:paraId="146CC89E" w14:textId="77777777" w:rsidTr="00136FCE">
        <w:trPr>
          <w:trHeight w:hRule="exact" w:val="1187"/>
        </w:trPr>
        <w:tc>
          <w:tcPr>
            <w:tcW w:w="1068" w:type="dxa"/>
            <w:vMerge/>
            <w:tcBorders>
              <w:top w:val="single" w:sz="4" w:space="0" w:color="000000"/>
              <w:left w:val="single" w:sz="4" w:space="0" w:color="000000"/>
              <w:bottom w:val="single" w:sz="4" w:space="0" w:color="000000"/>
              <w:right w:val="single" w:sz="4" w:space="0" w:color="000000"/>
            </w:tcBorders>
          </w:tcPr>
          <w:p w14:paraId="6AF1AF0C" w14:textId="77777777" w:rsidR="00FA0094" w:rsidRPr="0043108A" w:rsidRDefault="00FA0094">
            <w:pPr>
              <w:rPr>
                <w:rFonts w:ascii="Times New Roman" w:hAnsi="Times New Roman" w:cs="Times New Roman"/>
              </w:rPr>
            </w:pPr>
          </w:p>
        </w:tc>
        <w:tc>
          <w:tcPr>
            <w:tcW w:w="2618" w:type="dxa"/>
            <w:vMerge/>
            <w:tcBorders>
              <w:top w:val="single" w:sz="4" w:space="0" w:color="000000"/>
              <w:left w:val="single" w:sz="4" w:space="0" w:color="000000"/>
              <w:bottom w:val="single" w:sz="4" w:space="0" w:color="000000"/>
              <w:right w:val="single" w:sz="4" w:space="0" w:color="000000"/>
            </w:tcBorders>
          </w:tcPr>
          <w:p w14:paraId="54D53FCB" w14:textId="77777777" w:rsidR="00FA0094" w:rsidRPr="0043108A" w:rsidRDefault="00FA0094">
            <w:pPr>
              <w:rPr>
                <w:rFonts w:ascii="Times New Roman" w:hAnsi="Times New Roman" w:cs="Times New Roman"/>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FD1FE5" w14:textId="77777777" w:rsidR="00FA0094" w:rsidRPr="0043108A" w:rsidRDefault="004D0291">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BD632A" w14:textId="77777777" w:rsidR="00FA0094" w:rsidRPr="0043108A" w:rsidRDefault="004D0291" w:rsidP="004D0291">
            <w:pPr>
              <w:autoSpaceDE w:val="0"/>
              <w:autoSpaceDN w:val="0"/>
              <w:spacing w:before="98" w:after="0" w:line="262" w:lineRule="auto"/>
              <w:ind w:left="72"/>
              <w:rPr>
                <w:rFonts w:ascii="Times New Roman" w:hAnsi="Times New Roman" w:cs="Times New Roman"/>
                <w:lang w:val="ru-RU"/>
              </w:rPr>
            </w:pPr>
            <w:r w:rsidRPr="0043108A">
              <w:rPr>
                <w:rFonts w:ascii="Times New Roman" w:eastAsia="Times New Roman" w:hAnsi="Times New Roman" w:cs="Times New Roman"/>
                <w:b/>
                <w:color w:val="000000"/>
                <w:sz w:val="24"/>
              </w:rPr>
              <w:t>Контрольные</w:t>
            </w:r>
            <w:r w:rsidRPr="0043108A">
              <w:rPr>
                <w:rFonts w:ascii="Times New Roman" w:eastAsia="Times New Roman" w:hAnsi="Times New Roman" w:cs="Times New Roman"/>
                <w:b/>
                <w:color w:val="000000"/>
                <w:sz w:val="24"/>
                <w:lang w:val="ru-RU"/>
              </w:rPr>
              <w:t>/проверочные работы</w:t>
            </w:r>
            <w:r w:rsidRPr="0043108A">
              <w:rPr>
                <w:rFonts w:ascii="Times New Roman" w:eastAsia="Times New Roman" w:hAnsi="Times New Roman" w:cs="Times New Roman"/>
                <w:b/>
                <w:color w:val="000000"/>
                <w:sz w:val="24"/>
              </w:rPr>
              <w:t xml:space="preserve"> </w:t>
            </w:r>
            <w:r w:rsidRPr="0043108A">
              <w:rPr>
                <w:rFonts w:ascii="Times New Roman" w:eastAsia="Times New Roman" w:hAnsi="Times New Roman" w:cs="Times New Roman"/>
                <w:b/>
                <w:color w:val="000000"/>
                <w:sz w:val="24"/>
                <w:lang w:val="ru-RU"/>
              </w:rPr>
              <w:t xml:space="preserve"> </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22D55" w14:textId="77777777" w:rsidR="00FA0094" w:rsidRPr="0043108A" w:rsidRDefault="004D0291">
            <w:pPr>
              <w:autoSpaceDE w:val="0"/>
              <w:autoSpaceDN w:val="0"/>
              <w:spacing w:before="98" w:after="0" w:line="262" w:lineRule="auto"/>
              <w:ind w:left="72"/>
              <w:rPr>
                <w:rFonts w:ascii="Times New Roman" w:hAnsi="Times New Roman" w:cs="Times New Roman"/>
              </w:rPr>
            </w:pPr>
            <w:r w:rsidRPr="0043108A">
              <w:rPr>
                <w:rFonts w:ascii="Times New Roman" w:eastAsia="Times New Roman" w:hAnsi="Times New Roman" w:cs="Times New Roman"/>
                <w:b/>
                <w:color w:val="000000"/>
                <w:sz w:val="24"/>
              </w:rPr>
              <w:t>практические работы</w:t>
            </w:r>
          </w:p>
        </w:tc>
        <w:tc>
          <w:tcPr>
            <w:tcW w:w="1164" w:type="dxa"/>
            <w:vMerge/>
            <w:tcBorders>
              <w:top w:val="single" w:sz="4" w:space="0" w:color="000000"/>
              <w:left w:val="single" w:sz="4" w:space="0" w:color="000000"/>
              <w:bottom w:val="single" w:sz="4" w:space="0" w:color="000000"/>
              <w:right w:val="single" w:sz="4" w:space="0" w:color="000000"/>
            </w:tcBorders>
          </w:tcPr>
          <w:p w14:paraId="7EE1DF15" w14:textId="77777777" w:rsidR="00FA0094" w:rsidRPr="0043108A" w:rsidRDefault="00FA0094">
            <w:pPr>
              <w:rPr>
                <w:rFonts w:ascii="Times New Roman" w:hAnsi="Times New Roman" w:cs="Times New Roman"/>
              </w:rPr>
            </w:pPr>
          </w:p>
        </w:tc>
        <w:tc>
          <w:tcPr>
            <w:tcW w:w="1682" w:type="dxa"/>
            <w:vMerge/>
            <w:tcBorders>
              <w:top w:val="single" w:sz="4" w:space="0" w:color="000000"/>
              <w:left w:val="single" w:sz="4" w:space="0" w:color="000000"/>
              <w:bottom w:val="single" w:sz="4" w:space="0" w:color="000000"/>
              <w:right w:val="single" w:sz="4" w:space="0" w:color="000000"/>
            </w:tcBorders>
          </w:tcPr>
          <w:p w14:paraId="3A38143A" w14:textId="77777777" w:rsidR="00FA0094" w:rsidRPr="0043108A" w:rsidRDefault="00FA0094">
            <w:pPr>
              <w:rPr>
                <w:rFonts w:ascii="Times New Roman" w:hAnsi="Times New Roman" w:cs="Times New Roman"/>
              </w:rPr>
            </w:pPr>
          </w:p>
        </w:tc>
      </w:tr>
      <w:tr w:rsidR="00136FCE" w:rsidRPr="0043108A" w14:paraId="71BD9C82" w14:textId="77777777" w:rsidTr="00416D7E">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591D2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C147FF"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Знакомство с учебником по литературному чтению. Введение в тему раздела «Самое великое чудо на свете». </w:t>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F3FD1F"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24EEE"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DAAA92"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CE8006" w14:textId="1BE9F93F" w:rsidR="00136FCE" w:rsidRPr="0043108A" w:rsidRDefault="00136FCE" w:rsidP="00136FCE">
            <w:pPr>
              <w:rPr>
                <w:rFonts w:ascii="Times New Roman" w:hAnsi="Times New Roman" w:cs="Times New Roman"/>
              </w:rPr>
            </w:pPr>
            <w:r w:rsidRPr="0043108A">
              <w:rPr>
                <w:rFonts w:ascii="Times New Roman" w:hAnsi="Times New Roman" w:cs="Times New Roman"/>
                <w:lang w:val="ru-RU"/>
              </w:rPr>
              <w:t>1.09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24FFB"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w:t>
            </w:r>
          </w:p>
          <w:p w14:paraId="3C9315F1" w14:textId="77777777" w:rsidR="00136FCE" w:rsidRPr="0043108A" w:rsidRDefault="00136FCE" w:rsidP="00136FCE">
            <w:pPr>
              <w:rPr>
                <w:rFonts w:ascii="Times New Roman" w:hAnsi="Times New Roman" w:cs="Times New Roman"/>
              </w:rPr>
            </w:pPr>
          </w:p>
        </w:tc>
      </w:tr>
      <w:tr w:rsidR="00136FCE" w:rsidRPr="0043108A" w14:paraId="53082277" w14:textId="77777777" w:rsidTr="00416D7E">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2A1EE4"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FC773"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История книги. Подготовка устного сообщения на основе иллюстраций и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C37094"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C2A386"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829A3"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3249E1" w14:textId="7A0BB588" w:rsidR="00136FCE" w:rsidRPr="0043108A" w:rsidRDefault="00136FCE" w:rsidP="00136FCE">
            <w:pPr>
              <w:rPr>
                <w:rFonts w:ascii="Times New Roman" w:hAnsi="Times New Roman" w:cs="Times New Roman"/>
              </w:rPr>
            </w:pPr>
            <w:r w:rsidRPr="0043108A">
              <w:rPr>
                <w:rFonts w:ascii="Times New Roman" w:hAnsi="Times New Roman" w:cs="Times New Roman"/>
                <w:lang w:val="ru-RU"/>
              </w:rPr>
              <w:t>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48F35C"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w:t>
            </w:r>
          </w:p>
          <w:p w14:paraId="3CACFA39" w14:textId="77777777" w:rsidR="00136FCE" w:rsidRPr="0043108A" w:rsidRDefault="00136FCE" w:rsidP="00136FCE">
            <w:pPr>
              <w:rPr>
                <w:rFonts w:ascii="Times New Roman" w:hAnsi="Times New Roman" w:cs="Times New Roman"/>
              </w:rPr>
            </w:pPr>
          </w:p>
        </w:tc>
      </w:tr>
      <w:tr w:rsidR="00136FCE" w:rsidRPr="0043108A" w14:paraId="75D7E4E7" w14:textId="77777777" w:rsidTr="001154B6">
        <w:trPr>
          <w:trHeight w:hRule="exact" w:val="2838"/>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14:paraId="7A1F0D30"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3.</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14:paraId="1449E21A" w14:textId="77777777" w:rsidR="00136FCE" w:rsidRPr="0043108A" w:rsidRDefault="00136FCE" w:rsidP="00136FCE">
            <w:pPr>
              <w:rPr>
                <w:rFonts w:ascii="Times New Roman" w:eastAsia="Times New Roman" w:hAnsi="Times New Roman" w:cs="Times New Roman"/>
                <w:sz w:val="20"/>
                <w:szCs w:val="20"/>
                <w:lang w:val="ru-RU" w:eastAsia="ru-RU"/>
              </w:rPr>
            </w:pPr>
            <w:r w:rsidRPr="0043108A">
              <w:rPr>
                <w:rFonts w:ascii="Times New Roman" w:eastAsia="Times New Roman" w:hAnsi="Times New Roman" w:cs="Times New Roman"/>
                <w:sz w:val="20"/>
                <w:szCs w:val="20"/>
                <w:lang w:val="ru-RU" w:eastAsia="ru-RU"/>
              </w:rPr>
              <w:t xml:space="preserve">Знакомство с библиотекой.  </w:t>
            </w:r>
          </w:p>
          <w:p w14:paraId="7173B611"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sz w:val="20"/>
                <w:szCs w:val="20"/>
                <w:lang w:val="ru-RU" w:eastAsia="ru-RU"/>
              </w:rPr>
              <w:t>Проект «История книги»</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7F1C93F9"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0665A395"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14:paraId="044142CE"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AC8ABD" w14:textId="2E4025D5" w:rsidR="00136FCE" w:rsidRPr="0043108A" w:rsidRDefault="00136FCE" w:rsidP="00136FCE">
            <w:pPr>
              <w:rPr>
                <w:rFonts w:ascii="Times New Roman" w:hAnsi="Times New Roman" w:cs="Times New Roman"/>
              </w:rPr>
            </w:pPr>
            <w:r w:rsidRPr="0043108A">
              <w:rPr>
                <w:rFonts w:ascii="Times New Roman" w:hAnsi="Times New Roman" w:cs="Times New Roman"/>
                <w:lang w:val="ru-RU"/>
              </w:rPr>
              <w:t>5.09</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14:paraId="34534D74"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sz w:val="20"/>
                <w:szCs w:val="20"/>
                <w:lang w:val="ru-RU"/>
              </w:rPr>
              <w:t>Текущий контроль: практическая работа в форме проектной деятельности.</w:t>
            </w:r>
          </w:p>
          <w:p w14:paraId="7ACF17FB"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rsidRPr="0043108A" w14:paraId="5A66C660" w14:textId="77777777" w:rsidTr="001154B6">
        <w:trPr>
          <w:trHeight w:hRule="exact" w:val="1696"/>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14:paraId="76756155" w14:textId="77777777" w:rsidR="00136FCE" w:rsidRPr="0043108A" w:rsidRDefault="00136FCE" w:rsidP="00136FCE">
            <w:pPr>
              <w:autoSpaceDE w:val="0"/>
              <w:autoSpaceDN w:val="0"/>
              <w:spacing w:before="100"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4.</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14:paraId="1023FDFB"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Введение в тему раздела «Устное народное творчество». </w:t>
            </w:r>
            <w:r w:rsidRPr="0043108A">
              <w:rPr>
                <w:rFonts w:ascii="Times New Roman" w:hAnsi="Times New Roman" w:cs="Times New Roman"/>
                <w:bCs/>
                <w:sz w:val="20"/>
                <w:szCs w:val="20"/>
                <w:lang w:val="ru-RU"/>
              </w:rPr>
              <w:t>Работа с учебным текстом. Рубрика «В мире книг»: работа с выставкой.</w:t>
            </w:r>
            <w:r w:rsidRPr="0043108A">
              <w:rPr>
                <w:rFonts w:ascii="Times New Roman" w:eastAsia="Times New Roman" w:hAnsi="Times New Roman" w:cs="Times New Roman"/>
                <w:sz w:val="20"/>
                <w:szCs w:val="20"/>
                <w:lang w:val="ru-RU" w:eastAsia="ru-RU"/>
              </w:rPr>
              <w:t xml:space="preserve"> </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14:paraId="4FD342A6" w14:textId="77777777" w:rsidR="00136FCE" w:rsidRPr="0043108A" w:rsidRDefault="00136FCE" w:rsidP="00136FCE">
            <w:pPr>
              <w:autoSpaceDE w:val="0"/>
              <w:autoSpaceDN w:val="0"/>
              <w:spacing w:before="100"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14:paraId="76B0CA8B" w14:textId="77777777" w:rsidR="00136FCE" w:rsidRPr="0043108A" w:rsidRDefault="00136FCE" w:rsidP="00136FCE">
            <w:pPr>
              <w:rPr>
                <w:rFonts w:ascii="Times New Roman" w:hAnsi="Times New Roman" w:cs="Times New Roman"/>
              </w:rPr>
            </w:pP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14:paraId="77573A71"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9FC4E" w14:textId="6DF826EE" w:rsidR="00136FCE" w:rsidRPr="0043108A" w:rsidRDefault="00136FCE" w:rsidP="00136FCE">
            <w:pPr>
              <w:rPr>
                <w:rFonts w:ascii="Times New Roman" w:hAnsi="Times New Roman" w:cs="Times New Roman"/>
              </w:rPr>
            </w:pPr>
            <w:r w:rsidRPr="0043108A">
              <w:rPr>
                <w:rFonts w:ascii="Times New Roman" w:hAnsi="Times New Roman" w:cs="Times New Roman"/>
                <w:lang w:val="ru-RU"/>
              </w:rPr>
              <w:t>8.09</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14:paraId="450134E5"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w:t>
            </w:r>
          </w:p>
          <w:p w14:paraId="5A5718FF" w14:textId="77777777" w:rsidR="00136FCE" w:rsidRPr="0043108A" w:rsidRDefault="00136FCE" w:rsidP="00136FCE">
            <w:pPr>
              <w:rPr>
                <w:rFonts w:ascii="Times New Roman" w:hAnsi="Times New Roman" w:cs="Times New Roman"/>
              </w:rPr>
            </w:pPr>
          </w:p>
        </w:tc>
      </w:tr>
      <w:tr w:rsidR="00136FCE" w:rsidRPr="0043108A" w14:paraId="16AE0241" w14:textId="77777777" w:rsidTr="001154B6">
        <w:trPr>
          <w:trHeight w:hRule="exact" w:val="142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D5459D"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C71BA"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Пословицы и поговорки-малые жанры устного народного творчества. Значение пословиц и поговорок.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3B04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8F81F8"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79D4A5"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5" w:space="0" w:color="000000"/>
              <w:right w:val="single" w:sz="4" w:space="0" w:color="000000"/>
            </w:tcBorders>
            <w:tcMar>
              <w:left w:w="0" w:type="dxa"/>
              <w:right w:w="0" w:type="dxa"/>
            </w:tcMar>
          </w:tcPr>
          <w:p w14:paraId="6BDF97B4" w14:textId="63FA6E65"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BC574"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w:t>
            </w:r>
          </w:p>
          <w:p w14:paraId="5362F717" w14:textId="77777777" w:rsidR="00136FCE" w:rsidRPr="0043108A" w:rsidRDefault="00136FCE" w:rsidP="00136FCE">
            <w:pPr>
              <w:rPr>
                <w:rFonts w:ascii="Times New Roman" w:hAnsi="Times New Roman" w:cs="Times New Roman"/>
                <w:lang w:val="ru-RU"/>
              </w:rPr>
            </w:pPr>
          </w:p>
        </w:tc>
      </w:tr>
      <w:tr w:rsidR="00136FCE" w:rsidRPr="0043108A" w14:paraId="2D58D0B7" w14:textId="77777777" w:rsidTr="001154B6">
        <w:trPr>
          <w:trHeight w:hRule="exact" w:val="127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9235F"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EED05A"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Русские народные песни. Потешки и прибаутки. Находим образные слова и выражения.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BC232"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5C62B"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01679" w14:textId="77777777" w:rsidR="00136FCE" w:rsidRPr="0043108A" w:rsidRDefault="00136FCE" w:rsidP="00136FCE">
            <w:pPr>
              <w:rPr>
                <w:rFonts w:ascii="Times New Roman" w:hAnsi="Times New Roman" w:cs="Times New Roman"/>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224AD1F0" w14:textId="196A154D"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49D96"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w:t>
            </w:r>
          </w:p>
          <w:p w14:paraId="4DFE3C36" w14:textId="77777777" w:rsidR="00136FCE" w:rsidRPr="0043108A" w:rsidRDefault="00136FCE" w:rsidP="00136FCE">
            <w:pPr>
              <w:rPr>
                <w:rFonts w:ascii="Times New Roman" w:hAnsi="Times New Roman" w:cs="Times New Roman"/>
                <w:lang w:val="ru-RU"/>
              </w:rPr>
            </w:pPr>
          </w:p>
        </w:tc>
      </w:tr>
      <w:tr w:rsidR="00136FCE" w:rsidRPr="0043108A" w14:paraId="1B29D34C" w14:textId="77777777" w:rsidTr="001154B6">
        <w:trPr>
          <w:trHeight w:hRule="exact" w:val="171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4BC1F0"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BFCA3" w14:textId="77777777" w:rsidR="00136FCE" w:rsidRPr="0043108A" w:rsidRDefault="00136FCE" w:rsidP="00136FCE">
            <w:pPr>
              <w:spacing w:beforeLines="20" w:before="48" w:afterLines="20" w:after="48" w:line="240" w:lineRule="auto"/>
              <w:rPr>
                <w:rFonts w:ascii="Times New Roman" w:eastAsia="Times New Roman" w:hAnsi="Times New Roman" w:cs="Times New Roman"/>
                <w:sz w:val="20"/>
                <w:szCs w:val="20"/>
                <w:lang w:val="ru-RU" w:eastAsia="ru-RU"/>
              </w:rPr>
            </w:pPr>
            <w:r w:rsidRPr="0043108A">
              <w:rPr>
                <w:rFonts w:ascii="Times New Roman" w:eastAsia="Times New Roman" w:hAnsi="Times New Roman" w:cs="Times New Roman"/>
                <w:sz w:val="20"/>
                <w:szCs w:val="20"/>
                <w:lang w:val="ru-RU" w:eastAsia="ru-RU"/>
              </w:rPr>
              <w:t xml:space="preserve">Скороговорки, считалки и небылицы. Ритм -основа считалки.  </w:t>
            </w:r>
            <w:r w:rsidRPr="0043108A">
              <w:rPr>
                <w:rFonts w:ascii="Times New Roman" w:hAnsi="Times New Roman" w:cs="Times New Roman"/>
                <w:color w:val="000000"/>
                <w:sz w:val="20"/>
                <w:szCs w:val="20"/>
                <w:shd w:val="clear" w:color="auto" w:fill="F7F5F5"/>
                <w:lang w:val="ru-RU"/>
              </w:rPr>
              <w:t>Особенности</w:t>
            </w:r>
            <w:r w:rsidRPr="0043108A">
              <w:rPr>
                <w:rFonts w:ascii="Times New Roman" w:hAnsi="Times New Roman" w:cs="Times New Roman"/>
                <w:color w:val="000000"/>
                <w:sz w:val="27"/>
                <w:szCs w:val="27"/>
                <w:shd w:val="clear" w:color="auto" w:fill="F7F5F5"/>
                <w:lang w:val="ru-RU"/>
              </w:rPr>
              <w:t xml:space="preserve"> </w:t>
            </w:r>
            <w:r w:rsidRPr="0043108A">
              <w:rPr>
                <w:rFonts w:ascii="Times New Roman" w:hAnsi="Times New Roman" w:cs="Times New Roman"/>
                <w:color w:val="000000"/>
                <w:sz w:val="20"/>
                <w:szCs w:val="20"/>
                <w:shd w:val="clear" w:color="auto" w:fill="F7F5F5"/>
                <w:lang w:val="ru-RU"/>
              </w:rPr>
              <w:t>скороговорок, их роль в речи.</w:t>
            </w:r>
            <w:r w:rsidRPr="0043108A">
              <w:rPr>
                <w:rFonts w:ascii="Times New Roman" w:eastAsia="Times New Roman" w:hAnsi="Times New Roman" w:cs="Times New Roman"/>
                <w:sz w:val="20"/>
                <w:szCs w:val="20"/>
                <w:lang w:val="ru-RU" w:eastAsia="ru-RU"/>
              </w:rPr>
              <w:t xml:space="preserve"> Сравнение сказки и небылицы. </w:t>
            </w:r>
          </w:p>
          <w:p w14:paraId="7FF7DAFE" w14:textId="77777777" w:rsidR="00136FCE" w:rsidRPr="0043108A" w:rsidRDefault="00136FCE" w:rsidP="00136FCE">
            <w:pPr>
              <w:rPr>
                <w:rFonts w:ascii="Times New Roman" w:hAnsi="Times New Roman"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99440C"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D47147"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0A805D" w14:textId="77777777" w:rsidR="00136FCE" w:rsidRPr="0043108A" w:rsidRDefault="00136FCE" w:rsidP="00136FCE">
            <w:pPr>
              <w:rPr>
                <w:rFonts w:ascii="Times New Roman" w:hAnsi="Times New Roman" w:cs="Times New Roman"/>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46EB6C3E" w14:textId="15BFE113"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15.09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A4551F"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w:t>
            </w:r>
          </w:p>
          <w:p w14:paraId="4B6274DB" w14:textId="77777777" w:rsidR="00136FCE" w:rsidRPr="0043108A" w:rsidRDefault="00136FCE" w:rsidP="00136FCE">
            <w:pPr>
              <w:rPr>
                <w:rFonts w:ascii="Times New Roman" w:hAnsi="Times New Roman" w:cs="Times New Roman"/>
                <w:lang w:val="ru-RU"/>
              </w:rPr>
            </w:pPr>
          </w:p>
        </w:tc>
      </w:tr>
      <w:tr w:rsidR="00136FCE" w:rsidRPr="0043108A" w14:paraId="3FD58992" w14:textId="77777777" w:rsidTr="001154B6">
        <w:trPr>
          <w:trHeight w:hRule="exact" w:val="71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9BC701"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E3447"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color w:val="000000"/>
                <w:sz w:val="20"/>
                <w:szCs w:val="20"/>
                <w:shd w:val="clear" w:color="auto" w:fill="F7F5F5"/>
                <w:lang w:val="ru-RU"/>
              </w:rPr>
              <w:t>Загадка как жанр фольклора, тематические группы загадок.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984322"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546A29"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7975A5" w14:textId="77777777" w:rsidR="00136FCE" w:rsidRPr="0043108A" w:rsidRDefault="00136FCE" w:rsidP="00136FCE">
            <w:pPr>
              <w:rPr>
                <w:rFonts w:ascii="Times New Roman" w:hAnsi="Times New Roman" w:cs="Times New Roman"/>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53A3111C" w14:textId="7D2A4EEB"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16.09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D434AB"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w:t>
            </w:r>
          </w:p>
          <w:p w14:paraId="34F54143" w14:textId="77777777" w:rsidR="00136FCE" w:rsidRPr="0043108A" w:rsidRDefault="00136FCE" w:rsidP="00136FCE">
            <w:pPr>
              <w:rPr>
                <w:rFonts w:ascii="Times New Roman" w:hAnsi="Times New Roman" w:cs="Times New Roman"/>
                <w:lang w:val="ru-RU"/>
              </w:rPr>
            </w:pPr>
          </w:p>
        </w:tc>
      </w:tr>
      <w:tr w:rsidR="00136FCE" w:rsidRPr="0043108A" w14:paraId="24589E9F" w14:textId="77777777" w:rsidTr="006D0B54">
        <w:trPr>
          <w:trHeight w:hRule="exact" w:val="126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B84E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lastRenderedPageBreak/>
              <w:t>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643BF"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Стартовая диагностическая работа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91C848"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BD6074"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2A0400"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8673E" w14:textId="5B22965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BCD76EF"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 xml:space="preserve">Текущий контроль: </w:t>
            </w:r>
            <w:commentRangeStart w:id="1"/>
            <w:r w:rsidRPr="0043108A">
              <w:rPr>
                <w:rFonts w:ascii="Times New Roman" w:hAnsi="Times New Roman" w:cs="Times New Roman"/>
                <w:color w:val="000000"/>
                <w:sz w:val="20"/>
                <w:szCs w:val="20"/>
                <w:shd w:val="clear" w:color="auto" w:fill="F7FDF7"/>
                <w:lang w:val="ru-RU"/>
              </w:rPr>
              <w:t xml:space="preserve">диагностическая  </w:t>
            </w:r>
            <w:commentRangeEnd w:id="1"/>
            <w:r w:rsidRPr="0043108A">
              <w:rPr>
                <w:rStyle w:val="aff9"/>
                <w:rFonts w:ascii="Times New Roman" w:hAnsi="Times New Roman" w:cs="Times New Roman"/>
              </w:rPr>
              <w:commentReference w:id="1"/>
            </w:r>
            <w:r w:rsidRPr="0043108A">
              <w:rPr>
                <w:rFonts w:ascii="Times New Roman" w:hAnsi="Times New Roman" w:cs="Times New Roman"/>
                <w:color w:val="000000"/>
                <w:sz w:val="20"/>
                <w:szCs w:val="20"/>
                <w:shd w:val="clear" w:color="auto" w:fill="F7FDF7"/>
                <w:lang w:val="ru-RU"/>
              </w:rPr>
              <w:t>работа  в письменной форме</w:t>
            </w:r>
          </w:p>
        </w:tc>
      </w:tr>
      <w:tr w:rsidR="00136FCE" w:rsidRPr="0043108A" w14:paraId="74595B10" w14:textId="77777777" w:rsidTr="00416D7E">
        <w:trPr>
          <w:trHeight w:hRule="exact" w:val="156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A048A"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D069D" w14:textId="77777777" w:rsidR="00136FCE" w:rsidRPr="0043108A" w:rsidRDefault="00136FCE" w:rsidP="00136FCE">
            <w:pPr>
              <w:rPr>
                <w:rFonts w:ascii="Times New Roman" w:eastAsia="Times New Roman" w:hAnsi="Times New Roman" w:cs="Times New Roman"/>
                <w:sz w:val="20"/>
                <w:szCs w:val="20"/>
                <w:lang w:val="ru-RU" w:eastAsia="ru-RU"/>
              </w:rPr>
            </w:pPr>
            <w:r w:rsidRPr="0043108A">
              <w:rPr>
                <w:rFonts w:ascii="Times New Roman" w:eastAsia="Times New Roman" w:hAnsi="Times New Roman" w:cs="Times New Roman"/>
                <w:sz w:val="20"/>
                <w:szCs w:val="20"/>
                <w:lang w:val="ru-RU" w:eastAsia="ru-RU"/>
              </w:rPr>
              <w:t xml:space="preserve">Ю. Коваль «Сказки». Русская народная сказка. </w:t>
            </w:r>
            <w:r w:rsidRPr="0043108A">
              <w:rPr>
                <w:rFonts w:ascii="Times New Roman" w:hAnsi="Times New Roman" w:cs="Times New Roman"/>
                <w:color w:val="000000"/>
                <w:sz w:val="20"/>
                <w:szCs w:val="20"/>
                <w:shd w:val="clear" w:color="auto" w:fill="F7F5F5"/>
                <w:lang w:val="ru-RU"/>
              </w:rPr>
              <w:t xml:space="preserve">Сказка — выражение народной мудрости, нравственная идея фольклорных сказок.  </w:t>
            </w:r>
          </w:p>
          <w:p w14:paraId="57937ED7" w14:textId="77777777" w:rsidR="00136FCE" w:rsidRPr="0043108A"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75D4B9"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E9625"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82FA95"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D40A9C" w14:textId="58EE62F1"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A7CC6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1377BFB" w14:textId="77777777" w:rsidTr="00B43AB8">
        <w:trPr>
          <w:trHeight w:hRule="exact" w:val="18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7783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C86B6"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eastAsia="Times New Roman" w:hAnsi="Times New Roman" w:cs="Times New Roman"/>
                <w:sz w:val="20"/>
                <w:szCs w:val="20"/>
                <w:lang w:val="ru-RU" w:eastAsia="ru-RU"/>
              </w:rPr>
              <w:t xml:space="preserve">«Петушок и бобовое зёрнышко». </w:t>
            </w:r>
            <w:r w:rsidRPr="0043108A">
              <w:rPr>
                <w:rFonts w:ascii="Times New Roman" w:hAnsi="Times New Roman" w:cs="Times New Roman"/>
                <w:color w:val="000000"/>
                <w:sz w:val="20"/>
                <w:szCs w:val="20"/>
                <w:shd w:val="clear" w:color="auto" w:fill="F7F5F5"/>
                <w:lang w:val="ru-RU"/>
              </w:rPr>
              <w:t>Особенности сказок о животных.</w:t>
            </w:r>
          </w:p>
          <w:p w14:paraId="3FE8EA0E"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eastAsia="Times New Roman" w:hAnsi="Times New Roman" w:cs="Times New Roman"/>
                <w:sz w:val="20"/>
                <w:szCs w:val="20"/>
                <w:lang w:val="ru-RU" w:eastAsia="ru-RU"/>
              </w:rPr>
              <w:t xml:space="preserve">Восстановление сказочного текста на основе картинного плана. </w:t>
            </w:r>
          </w:p>
          <w:p w14:paraId="6567F154" w14:textId="77777777" w:rsidR="00136FCE" w:rsidRPr="0043108A" w:rsidRDefault="00136FCE" w:rsidP="00136FCE">
            <w:pPr>
              <w:rPr>
                <w:rFonts w:ascii="Times New Roman" w:hAnsi="Times New Roman"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A1FFFA"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5F934"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96227F"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B63D79" w14:textId="4C56A180"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23.09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134E8"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7C32680" w14:textId="77777777" w:rsidTr="00416D7E">
        <w:trPr>
          <w:trHeight w:hRule="exact" w:val="169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9BFB8A"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0DAF2E"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Русская народная сказка «У страха глаза велики». Интонация – способ передачи отношение к событиям и героям сказки. </w:t>
            </w:r>
            <w:r w:rsidRPr="0043108A">
              <w:rPr>
                <w:rFonts w:ascii="Times New Roman" w:eastAsia="Times New Roman" w:hAnsi="Times New Roman" w:cs="Times New Roman"/>
                <w:sz w:val="20"/>
                <w:szCs w:val="20"/>
                <w:lang w:eastAsia="ru-RU"/>
              </w:rPr>
              <w:t>Краткий пересказ</w:t>
            </w:r>
            <w:r w:rsidRPr="0043108A">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064D9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DB06C0"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9EC161"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6D609B" w14:textId="327E7F32"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26.09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00741"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6C037732" w14:textId="77777777" w:rsidTr="00416D7E">
        <w:trPr>
          <w:trHeight w:hRule="exact" w:val="128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A8C6D5"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E0940B"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Русская народная сказка «Лиса и тетерев».  Характеристика героев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79C72D1"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7ED897B"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FE716"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101B2" w14:textId="39E276E2" w:rsidR="00136FCE" w:rsidRPr="0043108A" w:rsidRDefault="00136FCE" w:rsidP="00136FCE">
            <w:pPr>
              <w:rPr>
                <w:rFonts w:ascii="Times New Roman" w:hAnsi="Times New Roman" w:cs="Times New Roman"/>
              </w:rPr>
            </w:pPr>
            <w:r w:rsidRPr="0043108A">
              <w:rPr>
                <w:rFonts w:ascii="Times New Roman" w:hAnsi="Times New Roman" w:cs="Times New Roman"/>
                <w:lang w:val="ru-RU"/>
              </w:rPr>
              <w:t>29.09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AE72D"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116596E" w14:textId="77777777" w:rsidTr="00416D7E">
        <w:trPr>
          <w:trHeight w:hRule="exact" w:val="143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00AECD"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3ECF35"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Русская народная сказка: «Каша из топора». </w:t>
            </w:r>
            <w:r w:rsidRPr="0043108A">
              <w:rPr>
                <w:rFonts w:ascii="Times New Roman" w:hAnsi="Times New Roman" w:cs="Times New Roman"/>
                <w:color w:val="000000"/>
                <w:sz w:val="20"/>
                <w:szCs w:val="20"/>
                <w:shd w:val="clear" w:color="auto" w:fill="F7F5F5"/>
                <w:lang w:val="ru-RU"/>
              </w:rPr>
              <w:t xml:space="preserve">Бытовая сказка: герои, место действия, особенности построения и языка. </w:t>
            </w:r>
            <w:r w:rsidRPr="0043108A">
              <w:rPr>
                <w:rFonts w:ascii="Times New Roman" w:hAnsi="Times New Roman" w:cs="Times New Roman"/>
                <w:color w:val="000000"/>
                <w:sz w:val="20"/>
                <w:szCs w:val="20"/>
                <w:shd w:val="clear" w:color="auto" w:fill="F7F5F5"/>
              </w:rPr>
              <w:t>Диалог в сказке.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9FEAD7"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0F1A0"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277D2"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B7980" w14:textId="3FF78E26" w:rsidR="00136FCE" w:rsidRPr="0043108A" w:rsidRDefault="00136FCE" w:rsidP="00136FCE">
            <w:pPr>
              <w:rPr>
                <w:rFonts w:ascii="Times New Roman" w:hAnsi="Times New Roman" w:cs="Times New Roman"/>
              </w:rPr>
            </w:pPr>
            <w:r w:rsidRPr="0043108A">
              <w:rPr>
                <w:rFonts w:ascii="Times New Roman" w:hAnsi="Times New Roman" w:cs="Times New Roman"/>
                <w:lang w:val="ru-RU"/>
              </w:rPr>
              <w:t>30.09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70DE8B"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78D168C2" w14:textId="77777777" w:rsidTr="00416D7E">
        <w:trPr>
          <w:trHeight w:hRule="exact" w:val="98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1B01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E62F6"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sz w:val="20"/>
                <w:szCs w:val="20"/>
                <w:lang w:val="ru-RU" w:eastAsia="ru-RU"/>
              </w:rPr>
              <w:t>Рубрика «Поговорим о самом главном»: русская народная сказка «Лиса и журавль».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8A75F11"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6F800"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94F643"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B82F26" w14:textId="17151DAD" w:rsidR="00136FCE" w:rsidRPr="0043108A" w:rsidRDefault="00136FCE" w:rsidP="00136FCE">
            <w:pPr>
              <w:rPr>
                <w:rFonts w:ascii="Times New Roman" w:hAnsi="Times New Roman" w:cs="Times New Roman"/>
              </w:rPr>
            </w:pPr>
            <w:r w:rsidRPr="0043108A">
              <w:rPr>
                <w:rFonts w:ascii="Times New Roman" w:hAnsi="Times New Roman" w:cs="Times New Roman"/>
                <w:lang w:val="ru-RU"/>
              </w:rPr>
              <w:t>3.10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5913B"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A922A53" w14:textId="77777777" w:rsidTr="00416D7E">
        <w:trPr>
          <w:trHeight w:hRule="exact" w:val="2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ACE300"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8D28AD" w14:textId="77777777" w:rsidR="00136FCE" w:rsidRPr="0043108A" w:rsidRDefault="00136FCE" w:rsidP="00136FCE">
            <w:pPr>
              <w:rPr>
                <w:rFonts w:ascii="Times New Roman" w:hAnsi="Times New Roman" w:cs="Times New Roman"/>
              </w:rPr>
            </w:pPr>
            <w:r w:rsidRPr="0043108A">
              <w:rPr>
                <w:rFonts w:ascii="Times New Roman" w:eastAsia="Times New Roman" w:hAnsi="Times New Roman" w:cs="Times New Roman"/>
                <w:sz w:val="20"/>
                <w:szCs w:val="20"/>
                <w:lang w:val="ru-RU" w:eastAsia="ru-RU"/>
              </w:rPr>
              <w:t>Рубрика «Как хорошо уметь читать»: Русская</w:t>
            </w:r>
            <w:r w:rsidRPr="0043108A">
              <w:rPr>
                <w:rFonts w:ascii="Times New Roman" w:eastAsia="Times New Roman" w:hAnsi="Times New Roman" w:cs="Times New Roman"/>
                <w:sz w:val="24"/>
                <w:szCs w:val="24"/>
                <w:lang w:val="ru-RU" w:eastAsia="ru-RU"/>
              </w:rPr>
              <w:t xml:space="preserve"> </w:t>
            </w:r>
            <w:r w:rsidRPr="0043108A">
              <w:rPr>
                <w:rFonts w:ascii="Times New Roman" w:eastAsia="Times New Roman" w:hAnsi="Times New Roman" w:cs="Times New Roman"/>
                <w:sz w:val="20"/>
                <w:szCs w:val="20"/>
                <w:lang w:val="ru-RU" w:eastAsia="ru-RU"/>
              </w:rPr>
              <w:t xml:space="preserve">народная сказка «Гуси-лебеди». </w:t>
            </w:r>
            <w:r w:rsidRPr="0043108A">
              <w:rPr>
                <w:rFonts w:ascii="Times New Roman" w:hAnsi="Times New Roman" w:cs="Times New Roman"/>
                <w:color w:val="000000"/>
                <w:sz w:val="20"/>
                <w:szCs w:val="20"/>
                <w:shd w:val="clear" w:color="auto" w:fill="F7F5F5"/>
                <w:lang w:val="ru-RU"/>
              </w:rPr>
              <w:t>Понятие о волшебной сказке (общее представление): наличие присказки, постоянные эпитеты, волшебные герои.</w:t>
            </w:r>
            <w:r w:rsidRPr="0043108A">
              <w:rPr>
                <w:rFonts w:ascii="Times New Roman" w:eastAsia="Times New Roman" w:hAnsi="Times New Roman" w:cs="Times New Roman"/>
                <w:sz w:val="20"/>
                <w:szCs w:val="20"/>
                <w:lang w:val="ru-RU" w:eastAsia="ru-RU"/>
              </w:rPr>
              <w:t xml:space="preserve"> </w:t>
            </w:r>
            <w:r w:rsidRPr="0043108A">
              <w:rPr>
                <w:rFonts w:ascii="Times New Roman" w:eastAsia="Times New Roman" w:hAnsi="Times New Roman" w:cs="Times New Roman"/>
                <w:sz w:val="20"/>
                <w:szCs w:val="20"/>
                <w:lang w:eastAsia="ru-RU"/>
              </w:rPr>
              <w:t>Определение главной мысли</w:t>
            </w:r>
            <w:r w:rsidRPr="0043108A">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5E5F19"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730B49"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84DB1D"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D6E172" w14:textId="20202F78" w:rsidR="00136FCE" w:rsidRPr="0043108A" w:rsidRDefault="00136FCE" w:rsidP="00136FCE">
            <w:pPr>
              <w:rPr>
                <w:rFonts w:ascii="Times New Roman" w:hAnsi="Times New Roman" w:cs="Times New Roman"/>
              </w:rPr>
            </w:pPr>
            <w:r w:rsidRPr="0043108A">
              <w:rPr>
                <w:rFonts w:ascii="Times New Roman" w:hAnsi="Times New Roman" w:cs="Times New Roman"/>
                <w:lang w:val="ru-RU"/>
              </w:rPr>
              <w:t>6.10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39A45"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51DC56A" w14:textId="77777777" w:rsidTr="003230B7">
        <w:trPr>
          <w:trHeight w:hRule="exact" w:val="2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6E8326"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AA3035"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eastAsia="Times New Roman" w:hAnsi="Times New Roman" w:cs="Times New Roman"/>
                <w:sz w:val="20"/>
                <w:szCs w:val="20"/>
                <w:lang w:val="ru-RU"/>
              </w:rPr>
              <w:t xml:space="preserve">Нанайская народная сказка «Айога». </w:t>
            </w:r>
            <w:r w:rsidRPr="0043108A">
              <w:rPr>
                <w:rFonts w:ascii="Times New Roman" w:hAnsi="Times New Roman" w:cs="Times New Roman"/>
                <w:color w:val="000000"/>
                <w:sz w:val="20"/>
                <w:szCs w:val="20"/>
                <w:shd w:val="clear" w:color="auto" w:fill="F7F5F5"/>
                <w:lang w:val="ru-RU"/>
              </w:rPr>
              <w:t xml:space="preserve">  </w:t>
            </w:r>
          </w:p>
          <w:p w14:paraId="72082E34"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hAnsi="Times New Roman" w:cs="Times New Roman"/>
                <w:color w:val="000000"/>
                <w:sz w:val="20"/>
                <w:szCs w:val="20"/>
                <w:shd w:val="clear" w:color="auto" w:fill="F7F5F5"/>
                <w:lang w:val="ru-RU"/>
              </w:rPr>
              <w:t>Фольклорные произведения народов России: отражение в сказках народного быта и культуры.</w:t>
            </w:r>
          </w:p>
          <w:p w14:paraId="3EE16FA3"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485AC"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08FFF0"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4F559C"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3F6B9" w14:textId="0DC9DC39"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6CE1C3"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25BBE26A" w14:textId="77777777" w:rsidTr="00677C5A">
        <w:trPr>
          <w:trHeight w:hRule="exact" w:val="1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B499A"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lastRenderedPageBreak/>
              <w:t>18.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B36778"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Проверочная работа по разделу «Устное народное творчество»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A954E39"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E69C4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0612C7"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B44F8" w14:textId="14123114"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10.10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1AE6B"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4F6D0DEB" w14:textId="77777777" w:rsidR="00136FCE" w:rsidRPr="0043108A" w:rsidRDefault="00136FCE" w:rsidP="00136FCE">
            <w:pPr>
              <w:rPr>
                <w:rFonts w:ascii="Times New Roman" w:hAnsi="Times New Roman" w:cs="Times New Roman"/>
                <w:lang w:val="ru-RU"/>
              </w:rPr>
            </w:pPr>
          </w:p>
        </w:tc>
      </w:tr>
      <w:tr w:rsidR="00136FCE" w:rsidRPr="0043108A" w14:paraId="3773C9F8" w14:textId="77777777" w:rsidTr="00C15A56">
        <w:trPr>
          <w:trHeight w:hRule="exact" w:val="269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E9C185"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1C9F5"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hAnsi="Times New Roman" w:cs="Times New Roman"/>
                <w:color w:val="000000"/>
                <w:sz w:val="20"/>
                <w:szCs w:val="20"/>
                <w:shd w:val="clear" w:color="auto" w:fill="F7F5F5"/>
                <w:lang w:val="ru-RU"/>
              </w:rPr>
              <w:t>О нашей Родине.     Патриотическое звучание произведений о родном крае и</w:t>
            </w:r>
            <w:r w:rsidRPr="0043108A">
              <w:rPr>
                <w:rFonts w:ascii="Times New Roman" w:hAnsi="Times New Roman" w:cs="Times New Roman"/>
                <w:color w:val="000000"/>
                <w:sz w:val="27"/>
                <w:szCs w:val="27"/>
                <w:shd w:val="clear" w:color="auto" w:fill="F7F5F5"/>
                <w:lang w:val="ru-RU"/>
              </w:rPr>
              <w:t xml:space="preserve"> </w:t>
            </w:r>
            <w:r w:rsidRPr="0043108A">
              <w:rPr>
                <w:rFonts w:ascii="Times New Roman" w:hAnsi="Times New Roman" w:cs="Times New Roman"/>
                <w:color w:val="000000"/>
                <w:sz w:val="20"/>
                <w:szCs w:val="20"/>
                <w:shd w:val="clear" w:color="auto" w:fill="F7F5F5"/>
                <w:lang w:val="ru-RU"/>
              </w:rPr>
              <w:t>природе.</w:t>
            </w:r>
          </w:p>
          <w:p w14:paraId="249D9026" w14:textId="77777777" w:rsidR="00136FCE" w:rsidRPr="0043108A" w:rsidRDefault="00136FCE" w:rsidP="00136FCE">
            <w:pPr>
              <w:rPr>
                <w:rFonts w:ascii="Times New Roman" w:eastAsia="Times New Roman" w:hAnsi="Times New Roman" w:cs="Times New Roman"/>
                <w:sz w:val="20"/>
                <w:szCs w:val="20"/>
                <w:lang w:val="ru-RU"/>
              </w:rPr>
            </w:pPr>
            <w:r w:rsidRPr="0043108A">
              <w:rPr>
                <w:rFonts w:ascii="Times New Roman" w:eastAsia="Times New Roman" w:hAnsi="Times New Roman" w:cs="Times New Roman"/>
                <w:sz w:val="20"/>
                <w:szCs w:val="20"/>
                <w:lang w:val="ru-RU"/>
              </w:rPr>
              <w:t>А. А. Прокофьев «Родина», Н. М. Рубцов «Россия Русь — куда я ни взгляну…».</w:t>
            </w:r>
          </w:p>
          <w:p w14:paraId="4BAFDAF8"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03BC7"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B21968"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859BFF"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BE7116" w14:textId="22E42965"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13.10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8051E9A"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581D3B8" w14:textId="77777777" w:rsidTr="0071009F">
        <w:trPr>
          <w:trHeight w:hRule="exact" w:val="214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1808A1"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20.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00B03" w14:textId="77777777" w:rsidR="00136FCE" w:rsidRPr="0043108A" w:rsidRDefault="00136FCE" w:rsidP="00136FCE">
            <w:pPr>
              <w:rPr>
                <w:rFonts w:ascii="Times New Roman" w:hAnsi="Times New Roman" w:cs="Times New Roman"/>
                <w:color w:val="000000"/>
                <w:sz w:val="20"/>
                <w:szCs w:val="20"/>
                <w:shd w:val="clear" w:color="auto" w:fill="F7F5F5"/>
              </w:rPr>
            </w:pPr>
            <w:r w:rsidRPr="0043108A">
              <w:rPr>
                <w:rFonts w:ascii="Times New Roman" w:eastAsia="Times New Roman" w:hAnsi="Times New Roman" w:cs="Times New Roman"/>
                <w:sz w:val="20"/>
                <w:szCs w:val="20"/>
                <w:lang w:val="ru-RU"/>
              </w:rPr>
              <w:t>Н. Александрова «Родина».</w:t>
            </w:r>
            <w:r w:rsidRPr="0043108A">
              <w:rPr>
                <w:rFonts w:ascii="Times New Roman" w:hAnsi="Times New Roman" w:cs="Times New Roman"/>
                <w:color w:val="000000"/>
                <w:sz w:val="20"/>
                <w:szCs w:val="20"/>
                <w:shd w:val="clear" w:color="auto" w:fill="F7F5F5"/>
                <w:lang w:val="ru-RU"/>
              </w:rPr>
              <w:t xml:space="preserve"> Анализ заголовка, соотнесение его с темой, главной мыслью </w:t>
            </w:r>
            <w:r w:rsidRPr="0043108A">
              <w:rPr>
                <w:rFonts w:ascii="Times New Roman" w:hAnsi="Times New Roman" w:cs="Times New Roman"/>
                <w:color w:val="000000"/>
                <w:sz w:val="20"/>
                <w:szCs w:val="20"/>
                <w:shd w:val="clear" w:color="auto" w:fill="F7F5F5"/>
              </w:rPr>
              <w:t>(идеей ) произведения. Иллюстрация к произведению</w:t>
            </w:r>
          </w:p>
          <w:p w14:paraId="33835C1D"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1719F33"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F53921"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D530B"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87C5B4" w14:textId="2614D8B1"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14.10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87C36"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209FAA01" w14:textId="77777777" w:rsidTr="0071009F">
        <w:trPr>
          <w:trHeight w:hRule="exact" w:val="15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A42B3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21.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A89A3"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eastAsia="Times New Roman" w:hAnsi="Times New Roman" w:cs="Times New Roman"/>
                <w:sz w:val="20"/>
                <w:szCs w:val="20"/>
                <w:lang w:val="ru-RU"/>
              </w:rPr>
              <w:t xml:space="preserve">С. Т. Романовский «Русь». </w:t>
            </w:r>
            <w:r w:rsidRPr="0043108A">
              <w:rPr>
                <w:rFonts w:ascii="Times New Roman" w:hAnsi="Times New Roman" w:cs="Times New Roman"/>
                <w:color w:val="000000"/>
                <w:sz w:val="20"/>
                <w:szCs w:val="20"/>
                <w:shd w:val="clear" w:color="auto" w:fill="F7F5F5"/>
                <w:lang w:val="ru-RU"/>
              </w:rPr>
              <w:t>Отражение темы Родины в изобразительном искусстве</w:t>
            </w:r>
          </w:p>
          <w:p w14:paraId="461F15F2"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9B5B0"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DBF36E"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16C2A4"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35D4D6" w14:textId="08C9BF58"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2E59E"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1338D34" w14:textId="77777777" w:rsidTr="00C15A56">
        <w:trPr>
          <w:trHeight w:hRule="exact" w:val="170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9A668"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22.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1A68B"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Введение в тему раздела «Люблю природу русскую. Осень». </w:t>
            </w:r>
            <w:r w:rsidRPr="0043108A">
              <w:rPr>
                <w:rFonts w:ascii="Times New Roman" w:hAnsi="Times New Roman" w:cs="Times New Roman"/>
                <w:bCs/>
                <w:sz w:val="20"/>
                <w:szCs w:val="20"/>
                <w:lang w:val="ru-RU"/>
              </w:rPr>
              <w:t>Работа с учебным текстом. Рубрика «В мире книг»: работа с выставкой.</w:t>
            </w:r>
            <w:r w:rsidRPr="0043108A">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EF645"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A6B63"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16A941"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7F8DC" w14:textId="3EBE398F" w:rsidR="00136FCE" w:rsidRPr="0043108A" w:rsidRDefault="00136FCE" w:rsidP="00136FCE">
            <w:pPr>
              <w:rPr>
                <w:rFonts w:ascii="Times New Roman" w:hAnsi="Times New Roman" w:cs="Times New Roman"/>
              </w:rPr>
            </w:pPr>
            <w:r w:rsidRPr="0043108A">
              <w:rPr>
                <w:rFonts w:ascii="Times New Roman" w:hAnsi="Times New Roman" w:cs="Times New Roman"/>
                <w:lang w:val="ru-RU"/>
              </w:rPr>
              <w:t>20.10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C2C604"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07698588" w14:textId="77777777" w:rsidTr="00C15A56">
        <w:trPr>
          <w:trHeight w:hRule="exact" w:val="21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BCC036"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23.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26938F"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Слово как средство создания картины ранней и поздней осени. Ф. Тютчев «Есть в осени первоначальной…». </w:t>
            </w:r>
            <w:r w:rsidRPr="0043108A">
              <w:rPr>
                <w:rFonts w:ascii="Times New Roman" w:eastAsia="Times New Roman" w:hAnsi="Times New Roman" w:cs="Times New Roman"/>
                <w:sz w:val="20"/>
                <w:szCs w:val="20"/>
                <w:lang w:eastAsia="ru-RU"/>
              </w:rPr>
              <w:t>К. Бальмонт «Поспевает брусника» Подготовка к чтению наизусть.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F7BAC7"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C54F5D"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82925A"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35724B" w14:textId="22B2EB55" w:rsidR="00136FCE" w:rsidRPr="0043108A" w:rsidRDefault="00136FCE" w:rsidP="00136FCE">
            <w:pPr>
              <w:rPr>
                <w:rFonts w:ascii="Times New Roman" w:hAnsi="Times New Roman" w:cs="Times New Roman"/>
              </w:rPr>
            </w:pPr>
            <w:r w:rsidRPr="0043108A">
              <w:rPr>
                <w:rFonts w:ascii="Times New Roman" w:hAnsi="Times New Roman" w:cs="Times New Roman"/>
                <w:lang w:val="ru-RU"/>
              </w:rPr>
              <w:t>21.10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6E7ACA"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7D98363F" w14:textId="77777777" w:rsidTr="00C15A56">
        <w:trPr>
          <w:trHeight w:hRule="exact" w:val="283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4667A"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24.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4C5FBD"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 и эпитет.</w:t>
            </w:r>
          </w:p>
          <w:p w14:paraId="3401B498"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А.</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Плещеев «Осень наступила». А. Фет «Ласточки пропали» Подготовка к чтению наизусть.</w:t>
            </w:r>
            <w:r w:rsidRPr="0043108A">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7A0A61"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ECF8F1"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16F6E4"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A4B4A" w14:textId="44FAE130"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24.10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73425"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7D05BBD1" w14:textId="77777777" w:rsidTr="002D4E0A">
        <w:trPr>
          <w:trHeight w:hRule="exact" w:val="370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601A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lastRenderedPageBreak/>
              <w:t>25.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5B2E2E" w14:textId="53EAD837" w:rsidR="00136FCE" w:rsidRPr="0043108A" w:rsidRDefault="00136FCE" w:rsidP="00136FCE">
            <w:pPr>
              <w:rPr>
                <w:rFonts w:ascii="Times New Roman" w:eastAsia="Times New Roman" w:hAnsi="Times New Roman" w:cs="Times New Roman"/>
                <w:sz w:val="20"/>
                <w:szCs w:val="20"/>
                <w:lang w:val="ru-RU" w:eastAsia="ru-RU"/>
              </w:rPr>
            </w:pPr>
            <w:r w:rsidRPr="0043108A">
              <w:rPr>
                <w:rFonts w:ascii="Times New Roman" w:hAnsi="Times New Roman" w:cs="Times New Roman"/>
                <w:color w:val="000000"/>
                <w:sz w:val="20"/>
                <w:szCs w:val="20"/>
                <w:shd w:val="clear" w:color="auto" w:fill="F7F5F5"/>
                <w:lang w:val="ru-RU"/>
              </w:rPr>
              <w:t xml:space="preserve">Иллюстрация к произведению </w:t>
            </w:r>
            <w:r w:rsidRPr="0043108A">
              <w:rPr>
                <w:rFonts w:ascii="Times New Roman" w:eastAsia="Times New Roman" w:hAnsi="Times New Roman" w:cs="Times New Roman"/>
                <w:sz w:val="20"/>
                <w:szCs w:val="20"/>
                <w:lang w:val="ru-RU" w:eastAsia="ru-RU"/>
              </w:rPr>
              <w:t>А. Толстой «Осень». С.</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Есенин «Закружилась листва золотая…» В. Брюсов «Сухие листья».  И.</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Токмакова «Опустел скворечник».</w:t>
            </w:r>
          </w:p>
          <w:p w14:paraId="7F5D857E" w14:textId="369EED9F"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hAnsi="Times New Roman" w:cs="Times New Roman"/>
                <w:color w:val="000000"/>
                <w:sz w:val="20"/>
                <w:szCs w:val="20"/>
                <w:shd w:val="clear" w:color="auto" w:fill="F7F5F5"/>
                <w:lang w:val="ru-RU"/>
              </w:rPr>
              <w:t>Отражение темы «Осенняя природа» в картинах художников (пейзаж) и музыкальных произведениях композиторов</w:t>
            </w:r>
          </w:p>
          <w:p w14:paraId="73758ADF" w14:textId="77777777" w:rsidR="00136FCE" w:rsidRPr="0043108A" w:rsidRDefault="00136FCE" w:rsidP="00136FCE">
            <w:pPr>
              <w:rPr>
                <w:rFonts w:ascii="Times New Roman" w:eastAsia="Times New Roman" w:hAnsi="Times New Roman" w:cs="Times New Roman"/>
                <w:color w:val="000000"/>
                <w:sz w:val="20"/>
                <w:szCs w:val="20"/>
                <w:lang w:val="ru-RU" w:eastAsia="ru-RU"/>
              </w:rPr>
            </w:pPr>
          </w:p>
          <w:p w14:paraId="44075681" w14:textId="77777777" w:rsidR="00136FCE" w:rsidRPr="0043108A" w:rsidRDefault="00136FCE" w:rsidP="00136FCE">
            <w:pPr>
              <w:rPr>
                <w:rFonts w:ascii="Times New Roman" w:hAnsi="Times New Roman"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8E6AC1"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24A6D"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E090B"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7DD5D8" w14:textId="679DC8F3"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819A34"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68624A79" w14:textId="77777777" w:rsidTr="00C15A56">
        <w:trPr>
          <w:trHeight w:hRule="exact" w:val="18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0335B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26.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17464"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color w:val="000000"/>
                <w:sz w:val="20"/>
                <w:szCs w:val="20"/>
                <w:lang w:val="ru-RU" w:eastAsia="ru-RU"/>
              </w:rPr>
              <w:t>Сравнение художественного и научно – познавательного текста. В.</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Берестов «Хитрые грибы». Научно-познавательный текст «Грибы» (Из Энциклопедии).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4B0D46"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91476"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A2F17F"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176E14" w14:textId="2B32FC4D"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28.10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E6C00C"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0F66BF1" w14:textId="77777777" w:rsidTr="002D4E0A">
        <w:trPr>
          <w:trHeight w:hRule="exact" w:val="124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CFF40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27.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AE2793" w14:textId="56AA3180" w:rsidR="00136FCE" w:rsidRPr="0043108A" w:rsidRDefault="00136FCE" w:rsidP="00136FCE">
            <w:pPr>
              <w:rPr>
                <w:rFonts w:ascii="Times New Roman" w:eastAsia="Times New Roman" w:hAnsi="Times New Roman" w:cs="Times New Roman"/>
                <w:color w:val="000000"/>
                <w:sz w:val="20"/>
                <w:szCs w:val="20"/>
                <w:lang w:val="ru-RU" w:eastAsia="ru-RU"/>
              </w:rPr>
            </w:pPr>
            <w:commentRangeStart w:id="2"/>
            <w:r w:rsidRPr="0043108A">
              <w:rPr>
                <w:rFonts w:ascii="Times New Roman" w:eastAsia="Times New Roman" w:hAnsi="Times New Roman" w:cs="Times New Roman"/>
                <w:color w:val="000000"/>
                <w:sz w:val="20"/>
                <w:szCs w:val="20"/>
                <w:lang w:val="ru-RU" w:eastAsia="ru-RU"/>
              </w:rPr>
              <w:t>Рубрика «Поговорим о самом главном»: нравственная беседа о хлебе.</w:t>
            </w:r>
            <w:commentRangeEnd w:id="2"/>
            <w:r w:rsidRPr="0043108A">
              <w:rPr>
                <w:rStyle w:val="aff9"/>
                <w:rFonts w:ascii="Times New Roman" w:hAnsi="Times New Roman" w:cs="Times New Roman"/>
              </w:rPr>
              <w:commentReference w:id="2"/>
            </w:r>
          </w:p>
          <w:p w14:paraId="0330FCCF"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F52D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F9BA15"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4760A"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110DA0" w14:textId="5E05F0A2"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7.11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4486DB"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bl>
    <w:p w14:paraId="4897DFC1" w14:textId="77777777" w:rsidR="00FA0094" w:rsidRPr="0043108A" w:rsidRDefault="00FA0094">
      <w:pPr>
        <w:autoSpaceDE w:val="0"/>
        <w:autoSpaceDN w:val="0"/>
        <w:spacing w:after="0" w:line="14" w:lineRule="exact"/>
        <w:rPr>
          <w:rFonts w:ascii="Times New Roman" w:hAnsi="Times New Roman" w:cs="Times New Roman"/>
          <w:lang w:val="ru-RU"/>
        </w:rPr>
      </w:pPr>
    </w:p>
    <w:p w14:paraId="056FDBD7" w14:textId="77777777" w:rsidR="00FA0094" w:rsidRPr="0043108A" w:rsidRDefault="00FA0094">
      <w:pPr>
        <w:rPr>
          <w:rFonts w:ascii="Times New Roman" w:hAnsi="Times New Roman" w:cs="Times New Roman"/>
          <w:lang w:val="ru-RU"/>
        </w:rPr>
        <w:sectPr w:rsidR="00FA0094" w:rsidRPr="0043108A">
          <w:pgSz w:w="11900" w:h="16840"/>
          <w:pgMar w:top="298" w:right="650" w:bottom="520" w:left="666" w:header="720" w:footer="720" w:gutter="0"/>
          <w:cols w:space="720" w:equalWidth="0">
            <w:col w:w="10584" w:space="0"/>
          </w:cols>
          <w:docGrid w:linePitch="360"/>
        </w:sectPr>
      </w:pPr>
    </w:p>
    <w:p w14:paraId="2F5169B9" w14:textId="77777777" w:rsidR="00FA0094" w:rsidRPr="0043108A" w:rsidRDefault="00FA0094">
      <w:pPr>
        <w:autoSpaceDE w:val="0"/>
        <w:autoSpaceDN w:val="0"/>
        <w:spacing w:after="66" w:line="220" w:lineRule="exact"/>
        <w:rPr>
          <w:rFonts w:ascii="Times New Roman" w:hAnsi="Times New Roman" w:cs="Times New Roman"/>
          <w:lang w:val="ru-RU"/>
        </w:rPr>
      </w:pPr>
    </w:p>
    <w:tbl>
      <w:tblPr>
        <w:tblW w:w="0" w:type="auto"/>
        <w:tblInd w:w="6" w:type="dxa"/>
        <w:tblLayout w:type="fixed"/>
        <w:tblLook w:val="04A0" w:firstRow="1" w:lastRow="0" w:firstColumn="1" w:lastColumn="0" w:noHBand="0" w:noVBand="1"/>
      </w:tblPr>
      <w:tblGrid>
        <w:gridCol w:w="850"/>
        <w:gridCol w:w="2836"/>
        <w:gridCol w:w="732"/>
        <w:gridCol w:w="1620"/>
        <w:gridCol w:w="1668"/>
        <w:gridCol w:w="1164"/>
        <w:gridCol w:w="1682"/>
      </w:tblGrid>
      <w:tr w:rsidR="00136FCE" w:rsidRPr="0043108A" w14:paraId="458E9180" w14:textId="77777777" w:rsidTr="002D4E0A">
        <w:trPr>
          <w:trHeight w:hRule="exact" w:val="185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51B4E6"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28.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458AE4" w14:textId="1426257F" w:rsidR="00136FCE" w:rsidRPr="0043108A" w:rsidRDefault="00136FCE" w:rsidP="00136FCE">
            <w:pPr>
              <w:rPr>
                <w:rFonts w:ascii="Times New Roman" w:eastAsia="Times New Roman" w:hAnsi="Times New Roman" w:cs="Times New Roman"/>
                <w:color w:val="000000"/>
                <w:sz w:val="20"/>
                <w:szCs w:val="20"/>
                <w:lang w:val="ru-RU" w:eastAsia="ru-RU"/>
              </w:rPr>
            </w:pPr>
            <w:r w:rsidRPr="0043108A">
              <w:rPr>
                <w:rFonts w:ascii="Times New Roman" w:eastAsia="Times New Roman" w:hAnsi="Times New Roman" w:cs="Times New Roman"/>
                <w:color w:val="000000"/>
                <w:sz w:val="20"/>
                <w:szCs w:val="20"/>
                <w:lang w:val="ru-RU" w:eastAsia="ru-RU"/>
              </w:rPr>
              <w:t>Рубрика «Как хорошо уметь читать»: М.</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 xml:space="preserve">Пришвин «Осеннее утро». </w:t>
            </w:r>
          </w:p>
          <w:p w14:paraId="4BEE0B51" w14:textId="77777777" w:rsidR="00136FCE" w:rsidRPr="0043108A" w:rsidRDefault="00136FCE" w:rsidP="00136FCE">
            <w:pPr>
              <w:rPr>
                <w:rFonts w:ascii="Times New Roman" w:eastAsia="Times New Roman" w:hAnsi="Times New Roman" w:cs="Times New Roman"/>
                <w:color w:val="000000"/>
                <w:sz w:val="20"/>
                <w:szCs w:val="20"/>
                <w:lang w:val="ru-RU" w:eastAsia="ru-RU"/>
              </w:rPr>
            </w:pPr>
            <w:r w:rsidRPr="0043108A">
              <w:rPr>
                <w:rFonts w:ascii="Times New Roman" w:eastAsia="Times New Roman" w:hAnsi="Times New Roman" w:cs="Times New Roman"/>
                <w:color w:val="000000"/>
                <w:sz w:val="20"/>
                <w:szCs w:val="20"/>
                <w:lang w:val="ru-RU" w:eastAsia="ru-RU"/>
              </w:rPr>
              <w:t xml:space="preserve">Тест по разделу </w:t>
            </w:r>
            <w:r w:rsidRPr="0043108A">
              <w:rPr>
                <w:rFonts w:ascii="Times New Roman" w:eastAsia="Times New Roman" w:hAnsi="Times New Roman" w:cs="Times New Roman"/>
                <w:sz w:val="20"/>
                <w:szCs w:val="20"/>
                <w:lang w:val="ru-RU" w:eastAsia="ru-RU"/>
              </w:rPr>
              <w:t>«Люблю природу русскую. Осень».</w:t>
            </w:r>
          </w:p>
          <w:p w14:paraId="06350F00" w14:textId="77777777" w:rsidR="00136FCE" w:rsidRPr="0043108A"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8D2E0B"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C3AEF"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DD9B9F"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A7F077" w14:textId="494AA366"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10.11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C0C691"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 тестирование</w:t>
            </w:r>
          </w:p>
        </w:tc>
      </w:tr>
      <w:tr w:rsidR="00136FCE" w:rsidRPr="0043108A" w14:paraId="1A516DEE" w14:textId="77777777" w:rsidTr="00975C22">
        <w:trPr>
          <w:trHeight w:hRule="exact" w:val="142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70B9D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29.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961485"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Введение в тему раздела «Русские писатели». </w:t>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DFA9F"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A48A77"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60D5D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F968EF" w14:textId="4F6B5061"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11.11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E3B7703"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2F17D138" w14:textId="77777777" w:rsidTr="00ED7C59">
        <w:trPr>
          <w:trHeight w:hRule="exact" w:val="184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F31402"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30.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5374AE"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hAnsi="Times New Roman" w:cs="Times New Roman"/>
                <w:color w:val="000000"/>
                <w:sz w:val="20"/>
                <w:szCs w:val="20"/>
                <w:shd w:val="clear" w:color="auto" w:fill="F7F5F5"/>
                <w:lang w:val="ru-RU"/>
              </w:rPr>
              <w:t>Расширение представлений о фольклорной (народной) и литературной (авторской) сказке: «бродячие» сюжеты</w:t>
            </w:r>
          </w:p>
          <w:p w14:paraId="44B01CE3"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hAnsi="Times New Roman" w:cs="Times New Roman"/>
                <w:color w:val="000000"/>
                <w:sz w:val="20"/>
                <w:szCs w:val="20"/>
                <w:shd w:val="clear" w:color="auto" w:fill="F7F5F5"/>
                <w:lang w:val="ru-RU"/>
              </w:rPr>
              <w:t>(нет в учебнике)</w:t>
            </w:r>
          </w:p>
          <w:p w14:paraId="33511CF6" w14:textId="77777777" w:rsidR="00136FCE" w:rsidRPr="0043108A"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D0E3CE"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C038E3"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53619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D49555" w14:textId="62F76849"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14.11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71BACB"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3B3EF2D5" w14:textId="77777777" w:rsidTr="00975C22">
        <w:trPr>
          <w:trHeight w:hRule="exact" w:val="241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C21228"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31.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F66F2" w14:textId="77777777" w:rsidR="00136FCE" w:rsidRPr="0043108A" w:rsidRDefault="00136FCE" w:rsidP="00136FCE">
            <w:pPr>
              <w:rPr>
                <w:rFonts w:ascii="Times New Roman" w:eastAsia="Times New Roman" w:hAnsi="Times New Roman" w:cs="Times New Roman"/>
                <w:color w:val="000000"/>
                <w:sz w:val="20"/>
                <w:szCs w:val="20"/>
                <w:lang w:val="ru-RU" w:eastAsia="ru-RU"/>
              </w:rPr>
            </w:pPr>
            <w:commentRangeStart w:id="3"/>
            <w:r w:rsidRPr="0043108A">
              <w:rPr>
                <w:rFonts w:ascii="Times New Roman" w:eastAsia="Times New Roman" w:hAnsi="Times New Roman" w:cs="Times New Roman"/>
                <w:color w:val="000000"/>
                <w:sz w:val="20"/>
                <w:szCs w:val="20"/>
                <w:lang w:val="ru-RU" w:eastAsia="ru-RU"/>
              </w:rPr>
              <w:t>Знакомство с жизнью и творчеством А.</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С. Пушкина. Вступление к поэме «Руслан и Людмила»: «Лукоморья дуб зеленый…».</w:t>
            </w:r>
            <w:r w:rsidRPr="0043108A">
              <w:rPr>
                <w:rFonts w:ascii="Times New Roman" w:hAnsi="Times New Roman" w:cs="Times New Roman"/>
                <w:color w:val="000000"/>
                <w:sz w:val="27"/>
                <w:szCs w:val="27"/>
                <w:shd w:val="clear" w:color="auto" w:fill="F7F5F5"/>
                <w:lang w:val="ru-RU"/>
              </w:rPr>
              <w:t xml:space="preserve"> </w:t>
            </w:r>
            <w:r w:rsidRPr="0043108A">
              <w:rPr>
                <w:rFonts w:ascii="Times New Roman" w:hAnsi="Times New Roman" w:cs="Times New Roman"/>
                <w:color w:val="000000"/>
                <w:sz w:val="20"/>
                <w:szCs w:val="20"/>
                <w:shd w:val="clear" w:color="auto" w:fill="F7F5F5"/>
              </w:rPr>
              <w:t>Иллюстрации, их значение в раскрытии содержания произведения</w:t>
            </w:r>
            <w:commentRangeEnd w:id="3"/>
            <w:r w:rsidRPr="0043108A">
              <w:rPr>
                <w:rStyle w:val="aff9"/>
                <w:rFonts w:ascii="Times New Roman" w:hAnsi="Times New Roman" w:cs="Times New Roman"/>
              </w:rPr>
              <w:commentReference w:id="3"/>
            </w:r>
            <w:r w:rsidRPr="0043108A">
              <w:rPr>
                <w:rFonts w:ascii="Times New Roman" w:hAnsi="Times New Roman" w:cs="Times New Roman"/>
                <w:color w:val="000000"/>
                <w:sz w:val="20"/>
                <w:szCs w:val="20"/>
                <w:shd w:val="clear" w:color="auto" w:fill="F7F5F5"/>
                <w:lang w:val="ru-RU"/>
              </w:rPr>
              <w:t>.</w:t>
            </w:r>
          </w:p>
          <w:p w14:paraId="025D004C" w14:textId="77777777" w:rsidR="00136FCE" w:rsidRPr="0043108A"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E127CB"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C07BD5"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5B3FC4"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AA348A" w14:textId="4868AA8F"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17.11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AE9960"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0CD8E9F9" w14:textId="77777777" w:rsidTr="00ED7C59">
        <w:trPr>
          <w:trHeight w:hRule="exact" w:val="126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6B210"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32.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1A041A"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Особенности языка произведений А.</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С. Пушкина «Сказка о рыбаке и рыбке».</w:t>
            </w:r>
            <w:r w:rsidRPr="0043108A">
              <w:rPr>
                <w:rFonts w:ascii="Times New Roman" w:hAnsi="Times New Roman" w:cs="Times New Roman"/>
                <w:color w:val="000000"/>
                <w:sz w:val="20"/>
                <w:szCs w:val="20"/>
                <w:shd w:val="clear" w:color="auto" w:fill="F7F5F5"/>
                <w:lang w:val="ru-RU"/>
              </w:rPr>
              <w:t xml:space="preserve"> Илюстрирование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1C2FB1"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5E4F65"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18DB70"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A73A5F" w14:textId="72641B52"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18.11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7770A74"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813E136" w14:textId="77777777" w:rsidTr="00ED7C59">
        <w:trPr>
          <w:trHeight w:hRule="exact" w:val="1282"/>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4A329"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33.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45473"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А.</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С. Пушкин «Сказка о рыбаке и рыбке».</w:t>
            </w:r>
            <w:r w:rsidRPr="0043108A">
              <w:rPr>
                <w:rFonts w:ascii="Times New Roman" w:hAnsi="Times New Roman" w:cs="Times New Roman"/>
                <w:color w:val="000000"/>
                <w:sz w:val="20"/>
                <w:szCs w:val="20"/>
                <w:shd w:val="clear" w:color="auto" w:fill="F7F5F5"/>
                <w:lang w:val="ru-RU"/>
              </w:rPr>
              <w:t xml:space="preserve"> </w:t>
            </w:r>
            <w:r w:rsidRPr="0043108A">
              <w:rPr>
                <w:rFonts w:ascii="Times New Roman" w:eastAsia="Times New Roman" w:hAnsi="Times New Roman" w:cs="Times New Roman"/>
                <w:sz w:val="20"/>
                <w:szCs w:val="20"/>
                <w:lang w:val="ru-RU" w:eastAsia="ru-RU"/>
              </w:rPr>
              <w:t>Деление текста на смысловые части.</w:t>
            </w:r>
            <w:r w:rsidRPr="0043108A">
              <w:rPr>
                <w:rFonts w:ascii="Times New Roman" w:hAnsi="Times New Roman" w:cs="Times New Roman"/>
                <w:color w:val="000000"/>
                <w:sz w:val="20"/>
                <w:szCs w:val="20"/>
                <w:shd w:val="clear" w:color="auto" w:fill="F7F5F5"/>
                <w:lang w:val="ru-RU"/>
              </w:rPr>
              <w:t xml:space="preserve"> Инсценирование</w:t>
            </w:r>
            <w:r w:rsidRPr="0043108A">
              <w:rPr>
                <w:rFonts w:ascii="Times New Roman" w:eastAsia="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D68CA0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1B009A"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2E52B"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4E7890" w14:textId="0578FDCC"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21.11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8741343"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74AC935" w14:textId="77777777" w:rsidTr="00975C22">
        <w:trPr>
          <w:trHeight w:hRule="exact" w:val="22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B38F6F"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34.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C9285B7"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sz w:val="20"/>
                <w:szCs w:val="20"/>
                <w:lang w:val="ru-RU" w:eastAsia="ru-RU"/>
              </w:rPr>
              <w:t>Знакомство с жизнью и творчеством И.</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 xml:space="preserve">А. Крылова. Подготовка устного сообщения об авторе. </w:t>
            </w:r>
            <w:r w:rsidRPr="0043108A">
              <w:rPr>
                <w:rFonts w:ascii="Times New Roman" w:hAnsi="Times New Roman" w:cs="Times New Roman"/>
                <w:color w:val="000000"/>
                <w:sz w:val="20"/>
                <w:szCs w:val="20"/>
                <w:shd w:val="clear" w:color="auto" w:fill="F7F5F5"/>
                <w:lang w:val="ru-RU"/>
              </w:rPr>
              <w:t xml:space="preserve">Жанровое многообразие произведений о животных. </w:t>
            </w:r>
            <w:r w:rsidRPr="0043108A">
              <w:rPr>
                <w:rFonts w:ascii="Times New Roman" w:eastAsia="Times New Roman" w:hAnsi="Times New Roman" w:cs="Times New Roman"/>
                <w:sz w:val="20"/>
                <w:szCs w:val="20"/>
                <w:lang w:val="ru-RU" w:eastAsia="ru-RU"/>
              </w:rPr>
              <w:t xml:space="preserve"> Особенности басен. И.</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А. Крылов «Лебедь, Рак и Щука». Инсценирование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C20A901"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05804"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D6453"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3E99F2" w14:textId="0DAD28E5"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24.11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A4B1EF"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34456BB0" w14:textId="77777777" w:rsidTr="00975C22">
        <w:trPr>
          <w:trHeight w:hRule="exact" w:val="141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15D69D"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35.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D70F24"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sz w:val="20"/>
                <w:szCs w:val="20"/>
                <w:lang w:val="ru-RU" w:eastAsia="ru-RU"/>
              </w:rPr>
              <w:t>И.</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А. Крылов «Стрекоза и Муравей». Подготовка к чтению по ролям.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CA434"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E44DB6"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860B66"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6FF816" w14:textId="47068BFE"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25.11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8D2808"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06942FE" w14:textId="77777777" w:rsidTr="00975C22">
        <w:trPr>
          <w:trHeight w:hRule="exact" w:val="21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0FBED"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lastRenderedPageBreak/>
              <w:t>36.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0DADC1"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color w:val="000000"/>
                <w:sz w:val="20"/>
                <w:szCs w:val="20"/>
                <w:lang w:val="ru-RU" w:eastAsia="ru-RU"/>
              </w:rPr>
              <w:t xml:space="preserve">Знакомство с жизнью  и творчеством Л. Н. Толстого. Подготовка устного сообщения об авторе. </w:t>
            </w:r>
            <w:r w:rsidRPr="0043108A">
              <w:rPr>
                <w:rFonts w:ascii="Times New Roman" w:eastAsia="Times New Roman" w:hAnsi="Times New Roman" w:cs="Times New Roman"/>
                <w:color w:val="000000"/>
                <w:sz w:val="20"/>
                <w:szCs w:val="20"/>
                <w:lang w:eastAsia="ru-RU"/>
              </w:rPr>
              <w:t xml:space="preserve">Подготовка к пересказу на основе вопросов. Л. Толстой </w:t>
            </w:r>
            <w:commentRangeStart w:id="4"/>
            <w:r w:rsidRPr="0043108A">
              <w:rPr>
                <w:rFonts w:ascii="Times New Roman" w:eastAsia="Times New Roman" w:hAnsi="Times New Roman" w:cs="Times New Roman"/>
                <w:color w:val="000000"/>
                <w:sz w:val="20"/>
                <w:szCs w:val="20"/>
                <w:lang w:eastAsia="ru-RU"/>
              </w:rPr>
              <w:t>«Котенок»</w:t>
            </w:r>
            <w:r w:rsidRPr="0043108A">
              <w:rPr>
                <w:rFonts w:ascii="Times New Roman" w:eastAsia="Times New Roman" w:hAnsi="Times New Roman" w:cs="Times New Roman"/>
                <w:color w:val="000000"/>
                <w:sz w:val="20"/>
                <w:szCs w:val="20"/>
                <w:lang w:val="ru-RU" w:eastAsia="ru-RU"/>
              </w:rPr>
              <w:t>.</w:t>
            </w:r>
            <w:commentRangeEnd w:id="4"/>
            <w:r w:rsidRPr="0043108A">
              <w:rPr>
                <w:rStyle w:val="aff9"/>
                <w:rFonts w:ascii="Times New Roman" w:hAnsi="Times New Roman" w:cs="Times New Roman"/>
              </w:rPr>
              <w:commentReference w:id="4"/>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FAC37"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E916B"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EDB519"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496A68" w14:textId="3D9B7D52"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28.11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83E80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3D6D144" w14:textId="77777777" w:rsidTr="00975C22">
        <w:trPr>
          <w:trHeight w:hRule="exact" w:val="142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13BB3B6"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37.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A11C0" w14:textId="77777777" w:rsidR="00136FCE" w:rsidRPr="0043108A" w:rsidRDefault="00136FCE" w:rsidP="00136FCE">
            <w:pPr>
              <w:rPr>
                <w:rFonts w:ascii="Times New Roman" w:eastAsia="Times New Roman" w:hAnsi="Times New Roman" w:cs="Times New Roman"/>
                <w:color w:val="000000"/>
                <w:sz w:val="20"/>
                <w:szCs w:val="20"/>
                <w:lang w:val="ru-RU" w:eastAsia="ru-RU"/>
              </w:rPr>
            </w:pPr>
            <w:r w:rsidRPr="0043108A">
              <w:rPr>
                <w:rFonts w:ascii="Times New Roman" w:eastAsia="Times New Roman" w:hAnsi="Times New Roman" w:cs="Times New Roman"/>
                <w:color w:val="000000"/>
                <w:sz w:val="20"/>
                <w:szCs w:val="20"/>
                <w:lang w:val="ru-RU" w:eastAsia="ru-RU"/>
              </w:rPr>
              <w:t xml:space="preserve">Рубрика «Поговорим о самом главном»: </w:t>
            </w:r>
            <w:commentRangeStart w:id="5"/>
            <w:r w:rsidRPr="0043108A">
              <w:rPr>
                <w:rFonts w:ascii="Times New Roman" w:eastAsia="Times New Roman" w:hAnsi="Times New Roman" w:cs="Times New Roman"/>
                <w:color w:val="000000"/>
                <w:sz w:val="20"/>
                <w:szCs w:val="20"/>
                <w:lang w:val="ru-RU" w:eastAsia="ru-RU"/>
              </w:rPr>
              <w:t>Л.</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 xml:space="preserve">Толстой «Правда всего дороже». </w:t>
            </w:r>
            <w:commentRangeEnd w:id="5"/>
            <w:r w:rsidRPr="0043108A">
              <w:rPr>
                <w:rStyle w:val="aff9"/>
                <w:rFonts w:ascii="Times New Roman" w:hAnsi="Times New Roman" w:cs="Times New Roman"/>
              </w:rPr>
              <w:commentReference w:id="5"/>
            </w:r>
            <w:r w:rsidRPr="0043108A">
              <w:rPr>
                <w:rFonts w:ascii="Times New Roman" w:eastAsia="Times New Roman" w:hAnsi="Times New Roman" w:cs="Times New Roman"/>
                <w:color w:val="000000"/>
                <w:sz w:val="20"/>
                <w:szCs w:val="20"/>
                <w:lang w:val="ru-RU" w:eastAsia="ru-RU"/>
              </w:rPr>
              <w:t>Беседы на нравственную тему.</w:t>
            </w:r>
          </w:p>
          <w:p w14:paraId="3237DB47" w14:textId="77777777" w:rsidR="00136FCE" w:rsidRPr="0043108A" w:rsidRDefault="00136FCE" w:rsidP="00136FCE">
            <w:pPr>
              <w:rPr>
                <w:rFonts w:ascii="Times New Roman" w:hAnsi="Times New Roman"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E3F52E"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1BD00"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FC9A4B"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7FB4D" w14:textId="11239805"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07A76"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6E9CD99" w14:textId="77777777" w:rsidTr="00975C22">
        <w:trPr>
          <w:trHeight w:hRule="exact" w:val="157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6F3B9"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38.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60C7C4"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6"/>
            <w:r w:rsidRPr="0043108A">
              <w:rPr>
                <w:rFonts w:ascii="Times New Roman" w:eastAsia="Times New Roman" w:hAnsi="Times New Roman" w:cs="Times New Roman"/>
                <w:color w:val="000000"/>
                <w:sz w:val="20"/>
                <w:szCs w:val="20"/>
                <w:lang w:val="ru-RU" w:eastAsia="ru-RU"/>
              </w:rPr>
              <w:t xml:space="preserve">Л. Толстой «Филипок».  </w:t>
            </w:r>
            <w:commentRangeEnd w:id="6"/>
            <w:r w:rsidRPr="0043108A">
              <w:rPr>
                <w:rStyle w:val="aff9"/>
                <w:rFonts w:ascii="Times New Roman" w:hAnsi="Times New Roman" w:cs="Times New Roman"/>
              </w:rPr>
              <w:commentReference w:id="6"/>
            </w:r>
            <w:r w:rsidRPr="0043108A">
              <w:rPr>
                <w:rFonts w:ascii="Times New Roman" w:eastAsia="Times New Roman" w:hAnsi="Times New Roman" w:cs="Times New Roman"/>
                <w:color w:val="000000"/>
                <w:sz w:val="20"/>
                <w:szCs w:val="20"/>
                <w:lang w:val="ru-RU" w:eastAsia="ru-RU"/>
              </w:rPr>
              <w:t>Самостоятельное чтение. Определение главной мысли.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C6F9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B1AEF9"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26C5B"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53E076" w14:textId="1D8BBA81"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D6DD05"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3DA4F44" w14:textId="77777777" w:rsidTr="00975C22">
        <w:trPr>
          <w:trHeight w:hRule="exact" w:val="1539"/>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815D0B"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lang w:val="ru-RU"/>
              </w:rPr>
              <w:t>39</w:t>
            </w:r>
            <w:r w:rsidRPr="0043108A">
              <w:rPr>
                <w:rFonts w:ascii="Times New Roman" w:eastAsia="Times New Roman" w:hAnsi="Times New Roman" w:cs="Times New Roman"/>
                <w:color w:val="000000"/>
                <w:sz w:val="24"/>
              </w:rPr>
              <w:t>.</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B4F82" w14:textId="77777777" w:rsidR="00136FCE" w:rsidRPr="0043108A" w:rsidRDefault="00136FCE" w:rsidP="00136FCE">
            <w:pPr>
              <w:rPr>
                <w:rFonts w:ascii="Times New Roman" w:hAnsi="Times New Roman" w:cs="Times New Roman"/>
                <w:sz w:val="20"/>
                <w:szCs w:val="20"/>
                <w:lang w:val="ru-RU"/>
              </w:rPr>
            </w:pPr>
            <w:commentRangeStart w:id="7"/>
            <w:r w:rsidRPr="0043108A">
              <w:rPr>
                <w:rFonts w:ascii="Times New Roman" w:hAnsi="Times New Roman" w:cs="Times New Roman"/>
                <w:sz w:val="20"/>
                <w:szCs w:val="20"/>
                <w:lang w:val="ru-RU"/>
              </w:rPr>
              <w:t>Проверочная работа по разделу «Русские писатели».</w:t>
            </w:r>
            <w:commentRangeEnd w:id="7"/>
            <w:r w:rsidRPr="0043108A">
              <w:rPr>
                <w:rStyle w:val="aff9"/>
                <w:rFonts w:ascii="Times New Roman" w:hAnsi="Times New Roman" w:cs="Times New Roman"/>
              </w:rPr>
              <w:commentReference w:id="7"/>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385DFE7"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1EB8B2A"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46B9D3"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3BF40" w14:textId="147EB3AB" w:rsidR="00136FCE" w:rsidRPr="0043108A" w:rsidRDefault="00136FCE" w:rsidP="00136FCE">
            <w:pPr>
              <w:rPr>
                <w:rFonts w:ascii="Times New Roman" w:hAnsi="Times New Roman" w:cs="Times New Roman"/>
              </w:rPr>
            </w:pPr>
            <w:r w:rsidRPr="0043108A">
              <w:rPr>
                <w:rFonts w:ascii="Times New Roman" w:hAnsi="Times New Roman" w:cs="Times New Roman"/>
                <w:lang w:val="ru-RU"/>
              </w:rPr>
              <w:t>5.12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DCCDCB"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54CFD2E4" w14:textId="77777777" w:rsidR="00136FCE" w:rsidRPr="0043108A" w:rsidRDefault="00136FCE" w:rsidP="00136FCE">
            <w:pPr>
              <w:rPr>
                <w:rFonts w:ascii="Times New Roman" w:hAnsi="Times New Roman" w:cs="Times New Roman"/>
                <w:lang w:val="ru-RU"/>
              </w:rPr>
            </w:pPr>
          </w:p>
        </w:tc>
      </w:tr>
      <w:tr w:rsidR="00136FCE" w:rsidRPr="0043108A" w14:paraId="1E10B45A" w14:textId="77777777" w:rsidTr="00975C22">
        <w:trPr>
          <w:trHeight w:hRule="exact" w:val="155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1FC6C3"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40.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8DF43"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Введение в тему раздела «О братьях наших меньших». </w:t>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39DE90"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C1041"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A87491"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8CA82F" w14:textId="5BBF6190" w:rsidR="00136FCE" w:rsidRPr="0043108A" w:rsidRDefault="00136FCE" w:rsidP="00136FCE">
            <w:pPr>
              <w:rPr>
                <w:rFonts w:ascii="Times New Roman" w:hAnsi="Times New Roman" w:cs="Times New Roman"/>
              </w:rPr>
            </w:pPr>
            <w:r w:rsidRPr="0043108A">
              <w:rPr>
                <w:rFonts w:ascii="Times New Roman" w:hAnsi="Times New Roman" w:cs="Times New Roman"/>
                <w:lang w:val="ru-RU"/>
              </w:rPr>
              <w:t>8.12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1CCDD1"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2408BFEC" w14:textId="77777777" w:rsidTr="00975C22">
        <w:trPr>
          <w:trHeight w:hRule="exact" w:val="18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3A9FB"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41.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FCA806"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И. Пивоварова «Жила-была собака». В. Берестов «Кошкин щенок». Учимся придумывать рассказ о животных.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C6BD9C"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4C278"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85434C"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37BF3" w14:textId="580EC53A"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9.12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6DBBE"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2A5A5FF" w14:textId="77777777"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B7878A"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42.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7ABEC"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М. Пришвин «Ребята и утята». Учимся оценивать поступки героев. Деление текста на части, составление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B6111"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784F8"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B4F5FC"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DA0DD" w14:textId="49B11BD6"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20E95F"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737B3A6" w14:textId="77777777" w:rsidTr="00975C22">
        <w:trPr>
          <w:trHeight w:hRule="exact" w:val="156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DE0239"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43.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0835B3"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Е. Чарушин «Страшный рассказ». Главная мысль. Герой рассказа и его характеристика. </w:t>
            </w:r>
            <w:r w:rsidRPr="0043108A">
              <w:rPr>
                <w:rFonts w:ascii="Times New Roman" w:eastAsia="Times New Roman" w:hAnsi="Times New Roman" w:cs="Times New Roman"/>
                <w:sz w:val="20"/>
                <w:szCs w:val="20"/>
                <w:lang w:eastAsia="ru-RU"/>
              </w:rPr>
              <w:t>Определение отношения автора к героям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500EA93"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33B502"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B402FD"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E38803" w14:textId="2A85AB73"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15.12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5CEB3"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70DD2CF" w14:textId="77777777" w:rsidTr="00975C22">
        <w:trPr>
          <w:trHeight w:hRule="exact" w:val="170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39C4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44.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2BF39BD" w14:textId="77777777" w:rsidR="00136FCE" w:rsidRPr="0043108A" w:rsidRDefault="00136FCE" w:rsidP="00136FCE">
            <w:pPr>
              <w:rPr>
                <w:rFonts w:ascii="Times New Roman" w:eastAsia="Times New Roman" w:hAnsi="Times New Roman" w:cs="Times New Roman"/>
                <w:sz w:val="20"/>
                <w:szCs w:val="20"/>
                <w:lang w:val="ru-RU"/>
              </w:rPr>
            </w:pPr>
            <w:r w:rsidRPr="0043108A">
              <w:rPr>
                <w:rFonts w:ascii="Times New Roman" w:hAnsi="Times New Roman" w:cs="Times New Roman"/>
                <w:color w:val="000000"/>
                <w:sz w:val="20"/>
                <w:szCs w:val="20"/>
                <w:shd w:val="clear" w:color="auto" w:fill="F7F5F5"/>
                <w:lang w:val="ru-RU"/>
              </w:rPr>
              <w:t xml:space="preserve">Отражение образов животных в фольклоре. </w:t>
            </w:r>
            <w:r w:rsidRPr="0043108A">
              <w:rPr>
                <w:rFonts w:ascii="Times New Roman" w:eastAsia="Times New Roman" w:hAnsi="Times New Roman" w:cs="Times New Roman"/>
                <w:sz w:val="20"/>
                <w:szCs w:val="20"/>
                <w:lang w:val="ru-RU"/>
              </w:rPr>
              <w:t>Русская народная сказка «Белые пёрышки»</w:t>
            </w:r>
          </w:p>
          <w:p w14:paraId="2D1701B8"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6A9C5A2"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0FD73B"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C0C42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32F912" w14:textId="650F11EC"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16.12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89F1CB"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07401690" w14:textId="77777777" w:rsidTr="00975C22">
        <w:trPr>
          <w:trHeight w:hRule="exact" w:val="141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5D35C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lastRenderedPageBreak/>
              <w:t>45.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E4E052"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Б.</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 xml:space="preserve">Житков «Храбрый утёнок». Наблюдаем за поступками героев. </w:t>
            </w:r>
            <w:r w:rsidRPr="0043108A">
              <w:rPr>
                <w:rFonts w:ascii="Times New Roman" w:eastAsia="Times New Roman" w:hAnsi="Times New Roman" w:cs="Times New Roman"/>
                <w:sz w:val="20"/>
                <w:szCs w:val="20"/>
                <w:lang w:eastAsia="ru-RU"/>
              </w:rPr>
              <w:t>Сравнение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7E7923"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A1B45"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F4DAB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87919" w14:textId="0E2F7EF4"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19.12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CA9843"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9D72216" w14:textId="77777777" w:rsidTr="00975C22">
        <w:trPr>
          <w:trHeight w:hRule="exact" w:val="8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E4C1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46.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A99D30"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sz w:val="20"/>
                <w:szCs w:val="20"/>
                <w:lang w:val="ru-RU" w:eastAsia="ru-RU"/>
              </w:rPr>
              <w:t>В. Бианки «Музыкант». Пересказ на основе вопросов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0394A"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2B9A7"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B9198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626EB" w14:textId="4B04A886"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FC00B"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F9C1C45" w14:textId="77777777"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D4399C2" w14:textId="77777777" w:rsidR="00136FCE" w:rsidRPr="0043108A" w:rsidRDefault="00136FCE" w:rsidP="00136FCE">
            <w:pPr>
              <w:autoSpaceDE w:val="0"/>
              <w:autoSpaceDN w:val="0"/>
              <w:spacing w:before="98" w:after="0" w:line="230" w:lineRule="auto"/>
              <w:ind w:left="72"/>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rPr>
              <w:t>47.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E734F"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Рубрика «Как хорошо уметь читать»: В. Бианки «Сова». Самостоятельное чтение.   Развитие речи: составление рассказа по серии сюжетных картинок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A4A48"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1088EB"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17445"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B626D4" w14:textId="0CC20BCD"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23.12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FC497C"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FA5117E" w14:textId="77777777" w:rsidTr="00975C22">
        <w:trPr>
          <w:trHeight w:hRule="exact" w:val="22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2F5779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48.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F953EA"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Рубрика «Поговорим о самом главном»: </w:t>
            </w:r>
            <w:r w:rsidRPr="0043108A">
              <w:rPr>
                <w:rFonts w:ascii="Times New Roman" w:eastAsia="Times New Roman" w:hAnsi="Times New Roman" w:cs="Times New Roman"/>
                <w:sz w:val="20"/>
                <w:szCs w:val="20"/>
                <w:lang w:val="ru-RU" w:eastAsia="ru-RU"/>
              </w:rPr>
              <w:t xml:space="preserve">Е. Благинина «Мороз». </w:t>
            </w:r>
            <w:r w:rsidRPr="0043108A">
              <w:rPr>
                <w:rFonts w:ascii="Times New Roman" w:hAnsi="Times New Roman" w:cs="Times New Roman"/>
                <w:color w:val="000000"/>
                <w:sz w:val="20"/>
                <w:szCs w:val="20"/>
                <w:shd w:val="clear" w:color="auto" w:fill="F7F5F5"/>
                <w:lang w:val="ru-RU"/>
              </w:rPr>
              <w:t>Приёмы раскрытия автором отношений людей и животных. Нравственно-этические понятия: отношение человека к животным (любовь и забота).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15081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4EB52"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477C4"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136A6A" w14:textId="0B4B7943"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9.01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63C54"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044FCC8C" w14:textId="77777777" w:rsidTr="00975C22">
        <w:trPr>
          <w:trHeight w:hRule="exact" w:val="153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9D0AB4"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49.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B085DD"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sz w:val="20"/>
                <w:szCs w:val="20"/>
                <w:lang w:val="ru-RU"/>
              </w:rPr>
              <w:t>Проверочная работа по разделу «О братьях наших меньших»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C4D64"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1FAED"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042AD8"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EC64A8" w14:textId="6977C53F"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12.01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DE3FBF"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14405D81" w14:textId="77777777" w:rsidR="00136FCE" w:rsidRPr="0043108A" w:rsidRDefault="00136FCE" w:rsidP="00136FCE">
            <w:pPr>
              <w:rPr>
                <w:rFonts w:ascii="Times New Roman" w:hAnsi="Times New Roman" w:cs="Times New Roman"/>
                <w:lang w:val="ru-RU"/>
              </w:rPr>
            </w:pPr>
          </w:p>
        </w:tc>
      </w:tr>
      <w:tr w:rsidR="00136FCE" w:rsidRPr="0043108A" w14:paraId="35E46114" w14:textId="77777777" w:rsidTr="00975C22">
        <w:trPr>
          <w:trHeight w:hRule="exact" w:val="156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466D08F"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50.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BAC2D"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Введение в тему раздела «Люблю природу русскую. Зима». </w:t>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E93D53"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2601D"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8DEC89"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B81FDB" w14:textId="32D6EDC9"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13.01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AAF777"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2EE6F202" w14:textId="77777777" w:rsidTr="00975C22">
        <w:trPr>
          <w:trHeight w:hRule="exact" w:val="155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D15BC"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51.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77C21"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Сравниваем стихи о первом снеге. И. Бунин «Первый снег». К. Бальмонт «Снежинка». Я. Аким «Утром кот принёс на лапках».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1C59F"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7311D"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0402E6"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EFF178" w14:textId="7A6D0112"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16.01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F601B"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598A66E" w14:textId="77777777" w:rsidTr="00975C22">
        <w:trPr>
          <w:trHeight w:hRule="exact" w:val="198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EF67D"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52.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3095A"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w:t>
            </w:r>
          </w:p>
          <w:p w14:paraId="49AAA9EC"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Ф. Тютчев «Чародейкою Зимою…». С. Есенин «Поёт зима – аукает…», «Берёза»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3458F9D"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A33B73"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2C7435"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2EF64" w14:textId="42CF1390"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19.01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56BCE0"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358D8314" w14:textId="77777777" w:rsidTr="00975C22">
        <w:trPr>
          <w:trHeight w:hRule="exact" w:val="226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35A7A0"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53.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6C5A8E" w14:textId="77777777" w:rsidR="00136FCE" w:rsidRPr="0043108A" w:rsidRDefault="00136FCE" w:rsidP="00136FCE">
            <w:pPr>
              <w:rPr>
                <w:rFonts w:ascii="Times New Roman" w:eastAsia="Times New Roman" w:hAnsi="Times New Roman" w:cs="Times New Roman"/>
                <w:color w:val="000000"/>
                <w:sz w:val="20"/>
                <w:szCs w:val="20"/>
                <w:lang w:val="ru-RU" w:eastAsia="ru-RU"/>
              </w:rPr>
            </w:pPr>
            <w:r w:rsidRPr="0043108A">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r w:rsidRPr="0043108A">
              <w:rPr>
                <w:rFonts w:ascii="Times New Roman" w:eastAsia="Times New Roman" w:hAnsi="Times New Roman" w:cs="Times New Roman"/>
                <w:color w:val="000000"/>
                <w:sz w:val="20"/>
                <w:szCs w:val="20"/>
                <w:lang w:val="ru-RU" w:eastAsia="ru-RU"/>
              </w:rPr>
              <w:t xml:space="preserve"> </w:t>
            </w:r>
          </w:p>
          <w:p w14:paraId="34DA9A41" w14:textId="77777777" w:rsidR="00136FCE" w:rsidRPr="0043108A" w:rsidRDefault="00136FCE" w:rsidP="00136FCE">
            <w:pPr>
              <w:rPr>
                <w:rFonts w:ascii="Times New Roman" w:hAnsi="Times New Roman" w:cs="Times New Roman"/>
              </w:rPr>
            </w:pPr>
            <w:r w:rsidRPr="0043108A">
              <w:rPr>
                <w:rFonts w:ascii="Times New Roman" w:eastAsia="Times New Roman" w:hAnsi="Times New Roman" w:cs="Times New Roman"/>
                <w:color w:val="000000"/>
                <w:sz w:val="20"/>
                <w:szCs w:val="20"/>
                <w:lang w:val="ru-RU" w:eastAsia="ru-RU"/>
              </w:rPr>
              <w:t>А.</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С. Пушкин «Вот север тучи нагоняя…», «Зима! Крестьянин торжествуя…»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15C90F2"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17762"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DB621"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0ED6D" w14:textId="1D2E5741"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20.01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A1357C"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65C46F49" w14:textId="77777777" w:rsidTr="00975C22">
        <w:trPr>
          <w:trHeight w:hRule="exact" w:val="100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EA767A"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lastRenderedPageBreak/>
              <w:t>54.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CFE27E"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color w:val="000000"/>
                <w:sz w:val="20"/>
                <w:szCs w:val="20"/>
                <w:lang w:val="ru-RU" w:eastAsia="ru-RU"/>
              </w:rPr>
              <w:t>Рубрика «Поговорим о самом главном»: русская народная сказка «Два мороза»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30A9C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E255E"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1C342F"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AA8EB" w14:textId="15D60739"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23.01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BFF21E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4105B31" w14:textId="77777777" w:rsidTr="00975C22">
        <w:trPr>
          <w:trHeight w:hRule="exact" w:val="17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BEE319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55.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F1412D"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color w:val="000000"/>
                <w:sz w:val="20"/>
                <w:szCs w:val="20"/>
                <w:lang w:val="ru-RU" w:eastAsia="ru-RU"/>
              </w:rPr>
              <w:t>Рубрика «Как хорошо уметь читать»: С. Михалков «Новогодняя быль». Самостоятельное чтение. Проверка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5E3497"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44526"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D706F"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BF43EA" w14:textId="4EDFC86F"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26.01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9D4FEF"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66BB92FC" w14:textId="77777777" w:rsidTr="00975C22">
        <w:trPr>
          <w:trHeight w:hRule="exact" w:val="149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8738B3"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56.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6F2F5"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 xml:space="preserve">Проверочная работа по разделу </w:t>
            </w:r>
            <w:r w:rsidRPr="0043108A">
              <w:rPr>
                <w:rFonts w:ascii="Times New Roman" w:eastAsia="Times New Roman" w:hAnsi="Times New Roman" w:cs="Times New Roman"/>
                <w:sz w:val="20"/>
                <w:szCs w:val="20"/>
                <w:lang w:val="ru-RU" w:eastAsia="ru-RU"/>
              </w:rPr>
              <w:t>«Люблю природу русскую. Зима».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893C"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4694F"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A8E37A"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2B9FC0" w14:textId="7A192309"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27.01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C8030"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5BEE7998" w14:textId="77777777" w:rsidR="00136FCE" w:rsidRPr="0043108A" w:rsidRDefault="00136FCE" w:rsidP="00136FCE">
            <w:pPr>
              <w:rPr>
                <w:rFonts w:ascii="Times New Roman" w:hAnsi="Times New Roman" w:cs="Times New Roman"/>
                <w:lang w:val="ru-RU"/>
              </w:rPr>
            </w:pPr>
          </w:p>
        </w:tc>
      </w:tr>
      <w:tr w:rsidR="00136FCE" w:rsidRPr="0043108A" w14:paraId="65F6FE25" w14:textId="77777777" w:rsidTr="00975C22">
        <w:trPr>
          <w:trHeight w:hRule="exact" w:val="14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02B46C"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57.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D07C23" w14:textId="77777777" w:rsidR="00136FCE" w:rsidRPr="0043108A" w:rsidRDefault="00136FCE" w:rsidP="00136FCE">
            <w:pPr>
              <w:rPr>
                <w:rFonts w:ascii="Times New Roman" w:hAnsi="Times New Roman" w:cs="Times New Roman"/>
                <w:lang w:val="ru-RU"/>
              </w:rPr>
            </w:pPr>
            <w:commentRangeStart w:id="8"/>
            <w:r w:rsidRPr="0043108A">
              <w:rPr>
                <w:rFonts w:ascii="Times New Roman" w:eastAsia="Times New Roman" w:hAnsi="Times New Roman" w:cs="Times New Roman"/>
                <w:sz w:val="20"/>
                <w:szCs w:val="20"/>
                <w:lang w:val="ru-RU" w:eastAsia="ru-RU"/>
              </w:rPr>
              <w:t xml:space="preserve">Введение в тему раздела «Писатели-детям». </w:t>
            </w:r>
            <w:commentRangeEnd w:id="8"/>
            <w:r w:rsidRPr="0043108A">
              <w:rPr>
                <w:rStyle w:val="aff9"/>
                <w:rFonts w:ascii="Times New Roman" w:hAnsi="Times New Roman" w:cs="Times New Roman"/>
              </w:rPr>
              <w:commentReference w:id="8"/>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370994"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75BD1"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A2DBA"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1891960" w14:textId="316212DF"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30.01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F6BCB"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A33E2C6" w14:textId="77777777" w:rsidTr="00975C22">
        <w:trPr>
          <w:trHeight w:hRule="exact" w:val="19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80C282"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58.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2D2BD" w14:textId="77777777" w:rsidR="00136FCE" w:rsidRPr="0043108A" w:rsidRDefault="00136FCE" w:rsidP="00136FCE">
            <w:pPr>
              <w:rPr>
                <w:rFonts w:ascii="Times New Roman" w:hAnsi="Times New Roman" w:cs="Times New Roman"/>
                <w:sz w:val="20"/>
                <w:szCs w:val="20"/>
              </w:rPr>
            </w:pPr>
            <w:r w:rsidRPr="0043108A">
              <w:rPr>
                <w:rFonts w:ascii="Times New Roman" w:eastAsia="Times New Roman" w:hAnsi="Times New Roman" w:cs="Times New Roman"/>
                <w:sz w:val="20"/>
                <w:szCs w:val="20"/>
                <w:lang w:val="ru-RU" w:eastAsia="ru-RU"/>
              </w:rPr>
              <w:t>Знакомство с творчеством К.</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 xml:space="preserve">И. Чуковского. Подготовка сообщения об авторе. </w:t>
            </w:r>
            <w:commentRangeStart w:id="9"/>
            <w:r w:rsidRPr="0043108A">
              <w:rPr>
                <w:rFonts w:ascii="Times New Roman" w:eastAsia="Times New Roman" w:hAnsi="Times New Roman" w:cs="Times New Roman"/>
                <w:sz w:val="20"/>
                <w:szCs w:val="20"/>
                <w:lang w:val="ru-RU" w:eastAsia="ru-RU"/>
              </w:rPr>
              <w:t>К.</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 xml:space="preserve">Чуковский «Путаница». </w:t>
            </w:r>
            <w:commentRangeEnd w:id="9"/>
            <w:r w:rsidRPr="0043108A">
              <w:rPr>
                <w:rStyle w:val="aff9"/>
                <w:rFonts w:ascii="Times New Roman" w:hAnsi="Times New Roman" w:cs="Times New Roman"/>
              </w:rPr>
              <w:commentReference w:id="9"/>
            </w:r>
            <w:r w:rsidRPr="0043108A">
              <w:rPr>
                <w:rFonts w:ascii="Times New Roman" w:eastAsia="Times New Roman" w:hAnsi="Times New Roman" w:cs="Times New Roman"/>
                <w:sz w:val="20"/>
                <w:szCs w:val="20"/>
                <w:lang w:eastAsia="ru-RU"/>
              </w:rPr>
              <w:t>Учимся определять средства художественной выразительности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4B6A82"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1F2DC"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EE905"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E2B79" w14:textId="1A7ABF91"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A6A5D0"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bl>
    <w:p w14:paraId="538F80F9" w14:textId="77777777" w:rsidR="00FA0094" w:rsidRPr="0043108A" w:rsidRDefault="00FA0094">
      <w:pPr>
        <w:autoSpaceDE w:val="0"/>
        <w:autoSpaceDN w:val="0"/>
        <w:spacing w:after="0" w:line="14" w:lineRule="exact"/>
        <w:rPr>
          <w:rFonts w:ascii="Times New Roman" w:hAnsi="Times New Roman" w:cs="Times New Roman"/>
        </w:rPr>
      </w:pPr>
    </w:p>
    <w:p w14:paraId="4353AF64" w14:textId="77777777" w:rsidR="00FA0094" w:rsidRPr="0043108A" w:rsidRDefault="00FA0094">
      <w:pPr>
        <w:rPr>
          <w:rFonts w:ascii="Times New Roman" w:hAnsi="Times New Roman" w:cs="Times New Roman"/>
        </w:rPr>
        <w:sectPr w:rsidR="00FA0094" w:rsidRPr="0043108A">
          <w:pgSz w:w="11900" w:h="16840"/>
          <w:pgMar w:top="284" w:right="650" w:bottom="500" w:left="666" w:header="720" w:footer="720" w:gutter="0"/>
          <w:cols w:space="720" w:equalWidth="0">
            <w:col w:w="10584" w:space="0"/>
          </w:cols>
          <w:docGrid w:linePitch="360"/>
        </w:sectPr>
      </w:pPr>
    </w:p>
    <w:p w14:paraId="7C7C6E7C" w14:textId="77777777" w:rsidR="00FA0094" w:rsidRPr="0043108A" w:rsidRDefault="00FA0094">
      <w:pPr>
        <w:autoSpaceDE w:val="0"/>
        <w:autoSpaceDN w:val="0"/>
        <w:spacing w:after="66" w:line="220" w:lineRule="exact"/>
        <w:rPr>
          <w:rFonts w:ascii="Times New Roman" w:hAnsi="Times New Roman" w:cs="Times New Roman"/>
        </w:rPr>
      </w:pPr>
    </w:p>
    <w:tbl>
      <w:tblPr>
        <w:tblW w:w="12234" w:type="dxa"/>
        <w:tblInd w:w="6" w:type="dxa"/>
        <w:tblLayout w:type="fixed"/>
        <w:tblLook w:val="04A0" w:firstRow="1" w:lastRow="0" w:firstColumn="1" w:lastColumn="0" w:noHBand="0" w:noVBand="1"/>
      </w:tblPr>
      <w:tblGrid>
        <w:gridCol w:w="1068"/>
        <w:gridCol w:w="2618"/>
        <w:gridCol w:w="732"/>
        <w:gridCol w:w="1620"/>
        <w:gridCol w:w="1668"/>
        <w:gridCol w:w="1164"/>
        <w:gridCol w:w="1682"/>
        <w:gridCol w:w="1682"/>
      </w:tblGrid>
      <w:tr w:rsidR="00136FCE" w:rsidRPr="0043108A" w14:paraId="32D38C37" w14:textId="77777777" w:rsidTr="00864F95">
        <w:trPr>
          <w:gridAfter w:val="1"/>
          <w:wAfter w:w="1682" w:type="dxa"/>
          <w:trHeight w:hRule="exact" w:val="114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A77F1C"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59.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C43CF2"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 xml:space="preserve">Сравнение произведений К. Чуковского «Путаница» и </w:t>
            </w:r>
            <w:commentRangeStart w:id="10"/>
            <w:r w:rsidRPr="0043108A">
              <w:rPr>
                <w:rFonts w:ascii="Times New Roman" w:eastAsia="Times New Roman" w:hAnsi="Times New Roman" w:cs="Times New Roman"/>
                <w:sz w:val="20"/>
                <w:szCs w:val="20"/>
                <w:lang w:val="ru-RU" w:eastAsia="ru-RU"/>
              </w:rPr>
              <w:t>«Радость»</w:t>
            </w:r>
            <w:commentRangeEnd w:id="10"/>
            <w:r w:rsidRPr="0043108A">
              <w:rPr>
                <w:rStyle w:val="aff9"/>
                <w:rFonts w:ascii="Times New Roman" w:hAnsi="Times New Roman" w:cs="Times New Roman"/>
              </w:rPr>
              <w:commentReference w:id="10"/>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2FFB6"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89CE4"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A7C45F"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255FC7" w14:textId="720FBC76"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3.02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6D84B75"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26EE9CC3" w14:textId="77777777" w:rsidTr="00864F95">
        <w:trPr>
          <w:gridAfter w:val="1"/>
          <w:wAfter w:w="1682" w:type="dxa"/>
          <w:trHeight w:hRule="exact" w:val="169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B6E31B"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38DCE" w14:textId="77777777" w:rsidR="00136FCE" w:rsidRPr="0043108A" w:rsidRDefault="00136FCE" w:rsidP="00136FCE">
            <w:pPr>
              <w:rPr>
                <w:rFonts w:ascii="Times New Roman" w:hAnsi="Times New Roman" w:cs="Times New Roman"/>
                <w:sz w:val="20"/>
                <w:szCs w:val="20"/>
                <w:lang w:val="ru-RU"/>
              </w:rPr>
            </w:pPr>
            <w:commentRangeStart w:id="11"/>
            <w:r w:rsidRPr="0043108A">
              <w:rPr>
                <w:rFonts w:ascii="Times New Roman" w:eastAsia="Times New Roman" w:hAnsi="Times New Roman" w:cs="Times New Roman"/>
                <w:sz w:val="20"/>
                <w:szCs w:val="20"/>
                <w:lang w:val="ru-RU" w:eastAsia="ru-RU"/>
              </w:rPr>
              <w:t>К.</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 xml:space="preserve">Чуковский «Федорино горе». </w:t>
            </w:r>
            <w:commentRangeEnd w:id="11"/>
            <w:r w:rsidRPr="0043108A">
              <w:rPr>
                <w:rStyle w:val="aff9"/>
                <w:rFonts w:ascii="Times New Roman" w:hAnsi="Times New Roman" w:cs="Times New Roman"/>
              </w:rPr>
              <w:commentReference w:id="11"/>
            </w:r>
            <w:r w:rsidRPr="0043108A">
              <w:rPr>
                <w:rFonts w:ascii="Times New Roman" w:eastAsia="Times New Roman" w:hAnsi="Times New Roman" w:cs="Times New Roman"/>
                <w:sz w:val="20"/>
                <w:szCs w:val="20"/>
                <w:lang w:val="ru-RU" w:eastAsia="ru-RU"/>
              </w:rPr>
              <w:t xml:space="preserve">Особенности авторского текста.  Подготовка к чтению по ролям.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3C937"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B115C"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35A9C0"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BDEE7B" w14:textId="60BDE6EA"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6.02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2ECAD"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0D783AE" w14:textId="77777777" w:rsidTr="00864F95">
        <w:trPr>
          <w:gridAfter w:val="1"/>
          <w:wAfter w:w="1682" w:type="dxa"/>
          <w:trHeight w:hRule="exact" w:val="16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00BEA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FEAE2" w14:textId="77777777" w:rsidR="00136FCE" w:rsidRPr="0043108A" w:rsidRDefault="00136FCE" w:rsidP="00136FCE">
            <w:pPr>
              <w:rPr>
                <w:rFonts w:ascii="Times New Roman" w:hAnsi="Times New Roman" w:cs="Times New Roman"/>
                <w:sz w:val="20"/>
                <w:szCs w:val="20"/>
                <w:lang w:val="ru-RU"/>
              </w:rPr>
            </w:pPr>
            <w:commentRangeStart w:id="12"/>
            <w:r w:rsidRPr="0043108A">
              <w:rPr>
                <w:rFonts w:ascii="Times New Roman" w:eastAsia="Times New Roman" w:hAnsi="Times New Roman" w:cs="Times New Roman"/>
                <w:sz w:val="20"/>
                <w:szCs w:val="20"/>
                <w:lang w:val="ru-RU" w:eastAsia="ru-RU"/>
              </w:rPr>
              <w:t>С.</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 xml:space="preserve">Михалков «Сила воли», «Мой щенок». </w:t>
            </w:r>
            <w:commentRangeEnd w:id="12"/>
            <w:r w:rsidRPr="0043108A">
              <w:rPr>
                <w:rStyle w:val="aff9"/>
                <w:rFonts w:ascii="Times New Roman" w:hAnsi="Times New Roman" w:cs="Times New Roman"/>
              </w:rPr>
              <w:commentReference w:id="12"/>
            </w:r>
            <w:r w:rsidRPr="0043108A">
              <w:rPr>
                <w:rFonts w:ascii="Times New Roman" w:eastAsia="Times New Roman" w:hAnsi="Times New Roman" w:cs="Times New Roman"/>
                <w:sz w:val="20"/>
                <w:szCs w:val="20"/>
                <w:lang w:val="ru-RU" w:eastAsia="ru-RU"/>
              </w:rPr>
              <w:t>Герои поэтического текста. Анализ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02B97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2E500"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67FCC2"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584418" w14:textId="70507626"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9.02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239073D"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741E7C6" w14:textId="77777777" w:rsidTr="00864F95">
        <w:trPr>
          <w:gridAfter w:val="1"/>
          <w:wAfter w:w="1682" w:type="dxa"/>
          <w:trHeight w:hRule="exact" w:val="170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38B5A"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65FBD3"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Знакомство с жизнью и творчеством А.</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 xml:space="preserve">Барто. Подготовка сообщения об авторе. </w:t>
            </w:r>
            <w:commentRangeStart w:id="13"/>
            <w:r w:rsidRPr="0043108A">
              <w:rPr>
                <w:rFonts w:ascii="Times New Roman" w:eastAsia="Times New Roman" w:hAnsi="Times New Roman" w:cs="Times New Roman"/>
                <w:color w:val="000000"/>
                <w:sz w:val="20"/>
                <w:szCs w:val="20"/>
                <w:lang w:val="ru-RU" w:eastAsia="ru-RU"/>
              </w:rPr>
              <w:t>А.</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Барто «Верёвочка»</w:t>
            </w:r>
            <w:commentRangeEnd w:id="13"/>
            <w:r w:rsidRPr="0043108A">
              <w:rPr>
                <w:rStyle w:val="aff9"/>
                <w:rFonts w:ascii="Times New Roman" w:hAnsi="Times New Roman" w:cs="Times New Roman"/>
              </w:rPr>
              <w:commentReference w:id="13"/>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D7A9881"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97850"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C95AD3"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E0840" w14:textId="59D17329"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10.02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7F508D"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3D8E6EB6" w14:textId="77777777" w:rsidTr="00864F95">
        <w:trPr>
          <w:gridAfter w:val="1"/>
          <w:wAfter w:w="1682" w:type="dxa"/>
          <w:trHeight w:hRule="exact" w:val="170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655365"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3D39F0" w14:textId="77777777" w:rsidR="00136FCE" w:rsidRPr="0043108A" w:rsidRDefault="00136FCE" w:rsidP="00136FCE">
            <w:pPr>
              <w:rPr>
                <w:rFonts w:ascii="Times New Roman" w:hAnsi="Times New Roman" w:cs="Times New Roman"/>
                <w:sz w:val="20"/>
                <w:szCs w:val="20"/>
              </w:rPr>
            </w:pPr>
            <w:r w:rsidRPr="0043108A">
              <w:rPr>
                <w:rFonts w:ascii="Times New Roman" w:eastAsia="Times New Roman" w:hAnsi="Times New Roman" w:cs="Times New Roman"/>
                <w:sz w:val="20"/>
                <w:szCs w:val="20"/>
                <w:lang w:val="ru-RU" w:eastAsia="ru-RU"/>
              </w:rPr>
              <w:t xml:space="preserve">А. Барто «Мы не заметили жука», </w:t>
            </w:r>
            <w:commentRangeStart w:id="14"/>
            <w:r w:rsidRPr="0043108A">
              <w:rPr>
                <w:rFonts w:ascii="Times New Roman" w:eastAsia="Times New Roman" w:hAnsi="Times New Roman" w:cs="Times New Roman"/>
                <w:sz w:val="20"/>
                <w:szCs w:val="20"/>
                <w:lang w:val="ru-RU" w:eastAsia="ru-RU"/>
              </w:rPr>
              <w:t xml:space="preserve">«Вовка – добрая душа». </w:t>
            </w:r>
            <w:commentRangeEnd w:id="14"/>
            <w:r w:rsidRPr="0043108A">
              <w:rPr>
                <w:rStyle w:val="aff9"/>
                <w:rFonts w:ascii="Times New Roman" w:hAnsi="Times New Roman" w:cs="Times New Roman"/>
              </w:rPr>
              <w:commentReference w:id="14"/>
            </w:r>
            <w:r w:rsidRPr="0043108A">
              <w:rPr>
                <w:rFonts w:ascii="Times New Roman" w:eastAsia="Times New Roman" w:hAnsi="Times New Roman" w:cs="Times New Roman"/>
                <w:sz w:val="20"/>
                <w:szCs w:val="20"/>
                <w:lang w:eastAsia="ru-RU"/>
              </w:rPr>
              <w:t>Определяем характер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E46369"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C687F6"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5AD9E2"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659410" w14:textId="533BC056"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13.02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EDDEF0"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0100354F" w14:textId="77777777" w:rsidTr="00864F95">
        <w:trPr>
          <w:gridAfter w:val="1"/>
          <w:wAfter w:w="1682" w:type="dxa"/>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3A0793"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14281" w14:textId="77777777" w:rsidR="00136FCE" w:rsidRPr="0043108A" w:rsidRDefault="00136FCE" w:rsidP="00136FCE">
            <w:pPr>
              <w:spacing w:beforeLines="20" w:before="48" w:afterLines="20" w:after="48" w:line="240" w:lineRule="auto"/>
              <w:rPr>
                <w:rFonts w:ascii="Times New Roman" w:eastAsia="Times New Roman" w:hAnsi="Times New Roman" w:cs="Times New Roman"/>
                <w:color w:val="000000"/>
                <w:sz w:val="20"/>
                <w:szCs w:val="20"/>
                <w:lang w:val="ru-RU" w:eastAsia="ru-RU"/>
              </w:rPr>
            </w:pPr>
            <w:r w:rsidRPr="0043108A">
              <w:rPr>
                <w:rFonts w:ascii="Times New Roman" w:eastAsia="Times New Roman" w:hAnsi="Times New Roman" w:cs="Times New Roman"/>
                <w:sz w:val="20"/>
                <w:szCs w:val="20"/>
                <w:lang w:val="ru-RU" w:eastAsia="ru-RU"/>
              </w:rPr>
              <w:t>Знакомство с жизнью и творчеством Н. Носова.</w:t>
            </w:r>
            <w:r w:rsidRPr="0043108A">
              <w:rPr>
                <w:rFonts w:ascii="Times New Roman" w:eastAsia="Times New Roman" w:hAnsi="Times New Roman" w:cs="Times New Roman"/>
                <w:color w:val="000000"/>
                <w:sz w:val="20"/>
                <w:szCs w:val="20"/>
                <w:lang w:val="ru-RU" w:eastAsia="ru-RU"/>
              </w:rPr>
              <w:t xml:space="preserve"> </w:t>
            </w:r>
            <w:commentRangeStart w:id="15"/>
            <w:r w:rsidRPr="0043108A">
              <w:rPr>
                <w:rFonts w:ascii="Times New Roman" w:eastAsia="Times New Roman" w:hAnsi="Times New Roman" w:cs="Times New Roman"/>
                <w:color w:val="000000"/>
                <w:sz w:val="20"/>
                <w:szCs w:val="20"/>
                <w:lang w:val="ru-RU" w:eastAsia="ru-RU"/>
              </w:rPr>
              <w:t xml:space="preserve">Н. Носов «Затейники». </w:t>
            </w:r>
            <w:commentRangeEnd w:id="15"/>
            <w:r w:rsidRPr="0043108A">
              <w:rPr>
                <w:rStyle w:val="aff9"/>
                <w:rFonts w:ascii="Times New Roman" w:hAnsi="Times New Roman" w:cs="Times New Roman"/>
              </w:rPr>
              <w:commentReference w:id="15"/>
            </w:r>
          </w:p>
          <w:p w14:paraId="57A1403B"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color w:val="000000"/>
                <w:sz w:val="20"/>
                <w:szCs w:val="20"/>
                <w:lang w:val="ru-RU" w:eastAsia="ru-RU"/>
              </w:rPr>
              <w:t>Составляем план произведения</w:t>
            </w:r>
            <w:r w:rsidRPr="0043108A">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9EA87"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727BE"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5C70AC"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B6FB7" w14:textId="364E9848"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16.02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9BBA4"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ACCF7B4" w14:textId="77777777" w:rsidTr="00864F95">
        <w:trPr>
          <w:gridAfter w:val="1"/>
          <w:wAfter w:w="1682" w:type="dxa"/>
          <w:trHeight w:hRule="exact" w:val="142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09CA0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930F7" w14:textId="77777777" w:rsidR="00136FCE" w:rsidRPr="0043108A" w:rsidRDefault="00136FCE" w:rsidP="00136FCE">
            <w:pPr>
              <w:spacing w:beforeLines="20" w:before="48" w:afterLines="20" w:after="48" w:line="240" w:lineRule="auto"/>
              <w:rPr>
                <w:rFonts w:ascii="Times New Roman" w:eastAsia="Times New Roman" w:hAnsi="Times New Roman" w:cs="Times New Roman"/>
                <w:color w:val="000000"/>
                <w:sz w:val="20"/>
                <w:szCs w:val="20"/>
                <w:lang w:val="ru-RU" w:eastAsia="ru-RU"/>
              </w:rPr>
            </w:pPr>
            <w:commentRangeStart w:id="16"/>
            <w:r w:rsidRPr="0043108A">
              <w:rPr>
                <w:rFonts w:ascii="Times New Roman" w:eastAsia="Times New Roman" w:hAnsi="Times New Roman" w:cs="Times New Roman"/>
                <w:color w:val="000000"/>
                <w:sz w:val="20"/>
                <w:szCs w:val="20"/>
                <w:lang w:val="ru-RU" w:eastAsia="ru-RU"/>
              </w:rPr>
              <w:t xml:space="preserve">Н. Носов. «Живая шляпа». </w:t>
            </w:r>
            <w:commentRangeEnd w:id="16"/>
            <w:r w:rsidRPr="0043108A">
              <w:rPr>
                <w:rStyle w:val="aff9"/>
                <w:rFonts w:ascii="Times New Roman" w:hAnsi="Times New Roman" w:cs="Times New Roman"/>
              </w:rPr>
              <w:commentReference w:id="16"/>
            </w:r>
            <w:r w:rsidRPr="0043108A">
              <w:rPr>
                <w:rFonts w:ascii="Times New Roman" w:eastAsia="Times New Roman" w:hAnsi="Times New Roman" w:cs="Times New Roman"/>
                <w:color w:val="000000"/>
                <w:sz w:val="20"/>
                <w:szCs w:val="20"/>
                <w:lang w:val="ru-RU" w:eastAsia="ru-RU"/>
              </w:rPr>
              <w:t xml:space="preserve">Герои произведения. </w:t>
            </w:r>
          </w:p>
          <w:p w14:paraId="19F82359" w14:textId="77777777" w:rsidR="00136FCE" w:rsidRPr="0043108A" w:rsidRDefault="00136FCE" w:rsidP="00136FCE">
            <w:pPr>
              <w:rPr>
                <w:rFonts w:ascii="Times New Roman" w:hAnsi="Times New Roman" w:cs="Times New Roman"/>
              </w:rPr>
            </w:pPr>
            <w:r w:rsidRPr="0043108A">
              <w:rPr>
                <w:rFonts w:ascii="Times New Roman" w:eastAsia="Times New Roman" w:hAnsi="Times New Roman" w:cs="Times New Roman"/>
                <w:color w:val="000000"/>
                <w:sz w:val="20"/>
                <w:szCs w:val="20"/>
                <w:lang w:eastAsia="ru-RU"/>
              </w:rPr>
              <w:t>Оценка их поступков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70CFBC"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DE551B"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73AD19"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C46C14" w14:textId="5AA4DFDE"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17.02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3067F"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1581867" w14:textId="77777777" w:rsidTr="00864F95">
        <w:trPr>
          <w:gridAfter w:val="1"/>
          <w:wAfter w:w="1682" w:type="dxa"/>
          <w:trHeight w:hRule="exact" w:val="113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476565" w14:textId="77777777" w:rsidR="00136FCE" w:rsidRPr="0043108A" w:rsidRDefault="00136FCE" w:rsidP="00136FCE">
            <w:pPr>
              <w:autoSpaceDE w:val="0"/>
              <w:autoSpaceDN w:val="0"/>
              <w:spacing w:before="100"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09A598"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Рубрика «Поговорим о самом главном»: </w:t>
            </w:r>
            <w:commentRangeStart w:id="17"/>
            <w:r w:rsidRPr="0043108A">
              <w:rPr>
                <w:rFonts w:ascii="Times New Roman" w:eastAsia="Times New Roman" w:hAnsi="Times New Roman" w:cs="Times New Roman"/>
                <w:color w:val="000000"/>
                <w:sz w:val="20"/>
                <w:szCs w:val="20"/>
                <w:lang w:val="ru-RU" w:eastAsia="ru-RU"/>
              </w:rPr>
              <w:t>В. Осеева «Синие листья»</w:t>
            </w:r>
            <w:commentRangeEnd w:id="17"/>
            <w:r w:rsidRPr="0043108A">
              <w:rPr>
                <w:rStyle w:val="aff9"/>
                <w:rFonts w:ascii="Times New Roman" w:hAnsi="Times New Roman" w:cs="Times New Roman"/>
              </w:rPr>
              <w:commentReference w:id="17"/>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2259C9" w14:textId="77777777" w:rsidR="00136FCE" w:rsidRPr="0043108A" w:rsidRDefault="00136FCE" w:rsidP="00136FCE">
            <w:pPr>
              <w:autoSpaceDE w:val="0"/>
              <w:autoSpaceDN w:val="0"/>
              <w:spacing w:before="100"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B5C40"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6EC0C3"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E5FDEA" w14:textId="022D2A7C"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20.02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AC444"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0C33E4A4" w14:textId="77777777" w:rsidTr="00864F95">
        <w:trPr>
          <w:gridAfter w:val="1"/>
          <w:wAfter w:w="1682" w:type="dxa"/>
          <w:trHeight w:hRule="exact" w:val="141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AD0DFE" w14:textId="77777777" w:rsidR="00136FCE" w:rsidRPr="0043108A" w:rsidRDefault="00136FCE" w:rsidP="00136FCE">
            <w:pPr>
              <w:autoSpaceDE w:val="0"/>
              <w:autoSpaceDN w:val="0"/>
              <w:spacing w:before="100"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FEBCA9"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18"/>
            <w:r w:rsidRPr="0043108A">
              <w:rPr>
                <w:rFonts w:ascii="Times New Roman" w:eastAsia="Times New Roman" w:hAnsi="Times New Roman" w:cs="Times New Roman"/>
                <w:color w:val="000000"/>
                <w:sz w:val="20"/>
                <w:szCs w:val="20"/>
                <w:lang w:val="ru-RU" w:eastAsia="ru-RU"/>
              </w:rPr>
              <w:t xml:space="preserve">Н. Носов «На горке». </w:t>
            </w:r>
            <w:commentRangeEnd w:id="18"/>
            <w:r w:rsidRPr="0043108A">
              <w:rPr>
                <w:rStyle w:val="aff9"/>
                <w:rFonts w:ascii="Times New Roman" w:hAnsi="Times New Roman" w:cs="Times New Roman"/>
              </w:rPr>
              <w:commentReference w:id="18"/>
            </w:r>
            <w:r w:rsidRPr="0043108A">
              <w:rPr>
                <w:rFonts w:ascii="Times New Roman" w:eastAsia="Times New Roman" w:hAnsi="Times New Roman" w:cs="Times New Roman"/>
                <w:color w:val="000000"/>
                <w:sz w:val="20"/>
                <w:szCs w:val="20"/>
                <w:lang w:val="ru-RU" w:eastAsia="ru-RU"/>
              </w:rPr>
              <w:t>Самостоятельное чтение. Оценка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8951C" w14:textId="77777777" w:rsidR="00136FCE" w:rsidRPr="0043108A" w:rsidRDefault="00136FCE" w:rsidP="00136FCE">
            <w:pPr>
              <w:autoSpaceDE w:val="0"/>
              <w:autoSpaceDN w:val="0"/>
              <w:spacing w:before="100"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B9D145B"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2E850"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70547" w14:textId="19C37A91"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27.02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D241D2"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84F23AA" w14:textId="77777777" w:rsidTr="00864F95">
        <w:trPr>
          <w:gridAfter w:val="1"/>
          <w:wAfter w:w="1682" w:type="dxa"/>
          <w:trHeight w:hRule="exact" w:val="128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D728C4"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68.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3C218" w14:textId="77777777" w:rsidR="00136FCE" w:rsidRPr="0043108A" w:rsidRDefault="00136FCE" w:rsidP="00136FCE">
            <w:pPr>
              <w:rPr>
                <w:rFonts w:ascii="Times New Roman" w:hAnsi="Times New Roman" w:cs="Times New Roman"/>
                <w:lang w:val="ru-RU"/>
              </w:rPr>
            </w:pPr>
            <w:commentRangeStart w:id="19"/>
            <w:r w:rsidRPr="0043108A">
              <w:rPr>
                <w:rFonts w:ascii="Times New Roman" w:hAnsi="Times New Roman" w:cs="Times New Roman"/>
                <w:sz w:val="20"/>
                <w:szCs w:val="20"/>
                <w:lang w:val="ru-RU"/>
              </w:rPr>
              <w:t xml:space="preserve">Проверочная работа по разделу </w:t>
            </w:r>
            <w:r w:rsidRPr="0043108A">
              <w:rPr>
                <w:rFonts w:ascii="Times New Roman" w:eastAsia="Times New Roman" w:hAnsi="Times New Roman" w:cs="Times New Roman"/>
                <w:sz w:val="20"/>
                <w:szCs w:val="20"/>
                <w:lang w:val="ru-RU" w:eastAsia="ru-RU"/>
              </w:rPr>
              <w:t>«Писатели-детям».</w:t>
            </w:r>
            <w:commentRangeEnd w:id="19"/>
            <w:r w:rsidRPr="0043108A">
              <w:rPr>
                <w:rStyle w:val="aff9"/>
                <w:rFonts w:ascii="Times New Roman" w:hAnsi="Times New Roman" w:cs="Times New Roman"/>
              </w:rPr>
              <w:commentReference w:id="19"/>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79D2DB"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B07FB"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8E12A9"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6E9524" w14:textId="7B41C3E6"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5C654F"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2FA782BC" w14:textId="77777777" w:rsidR="00136FCE" w:rsidRPr="0043108A" w:rsidRDefault="00136FCE" w:rsidP="00136FCE">
            <w:pPr>
              <w:rPr>
                <w:rFonts w:ascii="Times New Roman" w:hAnsi="Times New Roman" w:cs="Times New Roman"/>
                <w:lang w:val="ru-RU"/>
              </w:rPr>
            </w:pPr>
          </w:p>
        </w:tc>
      </w:tr>
      <w:tr w:rsidR="00136FCE" w:rsidRPr="0043108A" w14:paraId="25458743" w14:textId="77777777" w:rsidTr="00864F95">
        <w:trPr>
          <w:gridAfter w:val="1"/>
          <w:wAfter w:w="1682" w:type="dxa"/>
          <w:trHeight w:hRule="exact" w:val="141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180188"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lastRenderedPageBreak/>
              <w:t>69.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FF90E6"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sz w:val="20"/>
                <w:szCs w:val="20"/>
                <w:lang w:val="ru-RU" w:eastAsia="ru-RU"/>
              </w:rPr>
              <w:t xml:space="preserve">Введение в тему раздела «Я и мои друзья». </w:t>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6C73C"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F6100F"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2B8F7"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E80F9" w14:textId="25053A61"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768E7F" w14:textId="328F5222" w:rsidR="00136FCE" w:rsidRPr="0043108A" w:rsidRDefault="00136FCE" w:rsidP="00136FCE">
            <w:pPr>
              <w:rPr>
                <w:rFonts w:ascii="Times New Roman" w:hAnsi="Times New Roman" w:cs="Times New Roman"/>
              </w:rPr>
            </w:pPr>
          </w:p>
        </w:tc>
      </w:tr>
      <w:tr w:rsidR="00136FCE" w:rsidRPr="0043108A" w14:paraId="7292E526" w14:textId="77777777" w:rsidTr="00864F95">
        <w:trPr>
          <w:gridAfter w:val="1"/>
          <w:wAfter w:w="1682" w:type="dxa"/>
          <w:trHeight w:hRule="exact" w:val="228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62E92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70.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9893BB"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Ю. Ермолаев «Два пирожных». В. Осеева «Волшебное слово». Определяем свое отношение к герою, </w:t>
            </w:r>
            <w:r w:rsidRPr="0043108A">
              <w:rPr>
                <w:rFonts w:ascii="Times New Roman" w:hAnsi="Times New Roman" w:cs="Times New Roman"/>
                <w:color w:val="000000"/>
                <w:sz w:val="20"/>
                <w:szCs w:val="20"/>
                <w:shd w:val="clear" w:color="auto" w:fill="F7F5F5"/>
                <w:lang w:val="ru-RU"/>
              </w:rPr>
              <w:t>его характеристику (портрет).</w:t>
            </w:r>
            <w:r w:rsidRPr="0043108A">
              <w:rPr>
                <w:rFonts w:ascii="Times New Roman" w:hAnsi="Times New Roman" w:cs="Times New Roman"/>
                <w:color w:val="000000"/>
                <w:sz w:val="27"/>
                <w:szCs w:val="27"/>
                <w:shd w:val="clear" w:color="auto" w:fill="F7F5F5"/>
                <w:lang w:val="ru-RU"/>
              </w:rPr>
              <w:t xml:space="preserve"> </w:t>
            </w:r>
            <w:r w:rsidRPr="0043108A">
              <w:rPr>
                <w:rFonts w:ascii="Times New Roman" w:eastAsia="Times New Roman" w:hAnsi="Times New Roman" w:cs="Times New Roman"/>
                <w:color w:val="000000"/>
                <w:sz w:val="20"/>
                <w:szCs w:val="20"/>
                <w:lang w:val="ru-RU" w:eastAsia="ru-RU"/>
              </w:rPr>
              <w:t>Учимся пересказывать текст от лица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836E4"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0E8705"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5E9B83"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80F0DE" w14:textId="0779EAE8"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6.03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54D4A"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6E6D842" w14:textId="28C2AE44" w:rsidTr="00864F95">
        <w:trPr>
          <w:trHeight w:hRule="exact" w:val="185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6DD7C5"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71.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B68DE"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color w:val="000000"/>
                <w:sz w:val="20"/>
                <w:szCs w:val="20"/>
                <w:lang w:val="ru-RU" w:eastAsia="ru-RU"/>
              </w:rPr>
              <w:t>В. Осеева «Хорошее». Учимся понимать, что хотел сказать автор.</w:t>
            </w:r>
            <w:r w:rsidRPr="0043108A">
              <w:rPr>
                <w:rFonts w:ascii="Times New Roman" w:hAnsi="Times New Roman" w:cs="Times New Roman"/>
                <w:color w:val="000000"/>
                <w:sz w:val="20"/>
                <w:szCs w:val="20"/>
                <w:shd w:val="clear" w:color="auto" w:fill="F7F5F5"/>
                <w:lang w:val="ru-RU"/>
              </w:rPr>
              <w:t xml:space="preserve"> Составление высказывания на заданную тему по</w:t>
            </w:r>
            <w:r w:rsidRPr="0043108A">
              <w:rPr>
                <w:rFonts w:ascii="Times New Roman" w:hAnsi="Times New Roman" w:cs="Times New Roman"/>
                <w:color w:val="000000"/>
                <w:sz w:val="27"/>
                <w:szCs w:val="27"/>
                <w:shd w:val="clear" w:color="auto" w:fill="F7F5F5"/>
                <w:lang w:val="ru-RU"/>
              </w:rPr>
              <w:t xml:space="preserve"> </w:t>
            </w:r>
            <w:r w:rsidRPr="0043108A">
              <w:rPr>
                <w:rFonts w:ascii="Times New Roman" w:hAnsi="Times New Roman" w:cs="Times New Roman"/>
                <w:color w:val="000000"/>
                <w:sz w:val="20"/>
                <w:szCs w:val="20"/>
                <w:shd w:val="clear" w:color="auto" w:fill="F7F5F5"/>
                <w:lang w:val="ru-RU"/>
              </w:rPr>
              <w:t>содержанию</w:t>
            </w:r>
            <w:r w:rsidRPr="0043108A">
              <w:rPr>
                <w:rFonts w:ascii="Times New Roman" w:hAnsi="Times New Roman" w:cs="Times New Roman"/>
                <w:color w:val="000000"/>
                <w:sz w:val="27"/>
                <w:szCs w:val="27"/>
                <w:shd w:val="clear" w:color="auto" w:fill="F7F5F5"/>
              </w:rPr>
              <w:t>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317B7"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1A61E"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AE902F"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DE3942" w14:textId="6B357974"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9.03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77F2D"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c>
          <w:tcPr>
            <w:tcW w:w="1682" w:type="dxa"/>
          </w:tcPr>
          <w:p w14:paraId="4FA43F6B" w14:textId="6B21C81B"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EA2F418" w14:textId="77777777" w:rsidTr="00864F95">
        <w:trPr>
          <w:gridAfter w:val="1"/>
          <w:wAfter w:w="1682" w:type="dxa"/>
          <w:trHeight w:hRule="exact" w:val="183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34002"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72.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BB5303"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Серия сюжетных рисунков. В. Лунин «Я и Вовка». Определяем главную мысль произведения по серии сюжетных рисунков. Заголовок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16C5C19"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62C42"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ACBF83"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3BCEC4" w14:textId="7D8159AA"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10.03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782EA9"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06591D0B" w14:textId="77777777" w:rsidTr="00864F95">
        <w:trPr>
          <w:gridAfter w:val="1"/>
          <w:wAfter w:w="1682" w:type="dxa"/>
          <w:trHeight w:hRule="exact" w:val="22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7B095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73.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235461"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Рубрика «Поговорим о самом главном»: В.</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Берестов «За игрой». Э.</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Мошковская «Я ушел в свою обиду». В.</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Берестов «Гляжу с высоты на обиду…». 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690966"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A40C8"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41160"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B45C0" w14:textId="6659B8C8"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7FA13B"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654D27AF" w14:textId="77777777" w:rsidTr="00864F95">
        <w:trPr>
          <w:gridAfter w:val="1"/>
          <w:wAfter w:w="1682" w:type="dxa"/>
          <w:trHeight w:hRule="exact" w:val="184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BBE2D9"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74.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FA6CFB"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Рубрика «Как хорошо уметь читать»: В. Осеева «Почему». Самостоятельное чтение. </w:t>
            </w:r>
            <w:r w:rsidRPr="0043108A">
              <w:rPr>
                <w:rFonts w:ascii="Times New Roman" w:hAnsi="Times New Roman" w:cs="Times New Roman"/>
                <w:color w:val="000000"/>
                <w:sz w:val="20"/>
                <w:szCs w:val="20"/>
                <w:shd w:val="clear" w:color="auto" w:fill="F7F5F5"/>
                <w:lang w:val="ru-RU"/>
              </w:rPr>
              <w:t>Составление плана текста, анализ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3C455"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7FFC121"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9A0D711"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79D56" w14:textId="1B12AB66"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16.03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BD73D"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32E416EF" w14:textId="77777777" w:rsidTr="00864F95">
        <w:trPr>
          <w:gridAfter w:val="1"/>
          <w:wAfter w:w="1682" w:type="dxa"/>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F84D53"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75.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B4071"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 xml:space="preserve">Проверочная работа по разделу </w:t>
            </w:r>
            <w:r w:rsidRPr="0043108A">
              <w:rPr>
                <w:rFonts w:ascii="Times New Roman" w:eastAsia="Times New Roman" w:hAnsi="Times New Roman" w:cs="Times New Roman"/>
                <w:sz w:val="20"/>
                <w:szCs w:val="20"/>
                <w:lang w:val="ru-RU" w:eastAsia="ru-RU"/>
              </w:rPr>
              <w:t>«Я и мои друзья».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42058"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99C06"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6353AB"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8D9784" w14:textId="34031786"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17.03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FA9F55"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08BF6DCD" w14:textId="77777777" w:rsidR="00136FCE" w:rsidRPr="0043108A" w:rsidRDefault="00136FCE" w:rsidP="00136FCE">
            <w:pPr>
              <w:rPr>
                <w:rFonts w:ascii="Times New Roman" w:hAnsi="Times New Roman" w:cs="Times New Roman"/>
                <w:lang w:val="ru-RU"/>
              </w:rPr>
            </w:pPr>
          </w:p>
        </w:tc>
      </w:tr>
      <w:tr w:rsidR="00136FCE" w:rsidRPr="0043108A" w14:paraId="20F03F4B" w14:textId="77777777" w:rsidTr="00864F95">
        <w:trPr>
          <w:gridAfter w:val="1"/>
          <w:wAfter w:w="1682" w:type="dxa"/>
          <w:trHeight w:hRule="exact" w:val="156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5090E8"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76.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D41C6C"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sz w:val="20"/>
                <w:szCs w:val="20"/>
                <w:lang w:val="ru-RU" w:eastAsia="ru-RU"/>
              </w:rPr>
              <w:t xml:space="preserve">Введение в тему раздела «Люблю природу русскую. Весна». </w:t>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535D1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26E698"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90147"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2D323" w14:textId="75AA306A"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20.03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4AE2EC"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A921334" w14:textId="77777777" w:rsidTr="00864F95">
        <w:trPr>
          <w:gridAfter w:val="1"/>
          <w:wAfter w:w="1682" w:type="dxa"/>
          <w:trHeight w:hRule="exact" w:val="155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B8E5A1"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77.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4E32F8"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Ф.</w:t>
            </w:r>
            <w:r w:rsidRPr="0043108A">
              <w:rPr>
                <w:rFonts w:ascii="Times New Roman" w:eastAsia="Times New Roman" w:hAnsi="Times New Roman" w:cs="Times New Roman"/>
                <w:sz w:val="20"/>
                <w:szCs w:val="20"/>
                <w:lang w:eastAsia="ru-RU"/>
              </w:rPr>
              <w:t> </w:t>
            </w:r>
            <w:r w:rsidRPr="0043108A">
              <w:rPr>
                <w:rFonts w:ascii="Times New Roman" w:eastAsia="Times New Roman" w:hAnsi="Times New Roman" w:cs="Times New Roman"/>
                <w:sz w:val="20"/>
                <w:szCs w:val="20"/>
                <w:lang w:val="ru-RU" w:eastAsia="ru-RU"/>
              </w:rPr>
              <w:t xml:space="preserve">Тютчев «Зима недаром злится…», «Весенние воды». </w:t>
            </w:r>
            <w:r w:rsidRPr="0043108A">
              <w:rPr>
                <w:rFonts w:ascii="Times New Roman" w:hAnsi="Times New Roman" w:cs="Times New Roman"/>
                <w:color w:val="000000"/>
                <w:sz w:val="20"/>
                <w:szCs w:val="20"/>
                <w:shd w:val="clear" w:color="auto" w:fill="F7F5F5"/>
                <w:lang w:val="ru-RU"/>
              </w:rPr>
              <w:t>Формирование эстетического восприятия явлений природы (звуки, краски)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639FF"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7EBC6AD"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1A8ED"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2A49EA" w14:textId="1D105051"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26A3B"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20D5FFA3" w14:textId="77777777" w:rsidTr="00864F95">
        <w:trPr>
          <w:gridAfter w:val="1"/>
          <w:wAfter w:w="1682" w:type="dxa"/>
          <w:trHeight w:hRule="exact" w:val="251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78D7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lastRenderedPageBreak/>
              <w:t>78.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FA8205"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color w:val="000000"/>
                <w:sz w:val="20"/>
                <w:szCs w:val="20"/>
                <w:lang w:val="ru-RU" w:eastAsia="ru-RU"/>
              </w:rPr>
              <w:t>А.</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 xml:space="preserve">Плещеев «Весна», «Сельская песенка». А. Блок «На лугу». </w:t>
            </w:r>
            <w:r w:rsidRPr="0043108A">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w:t>
            </w:r>
            <w:r w:rsidRPr="0043108A">
              <w:rPr>
                <w:rFonts w:ascii="Times New Roman" w:hAnsi="Times New Roman" w:cs="Times New Roman"/>
                <w:color w:val="000000"/>
                <w:sz w:val="27"/>
                <w:szCs w:val="27"/>
                <w:shd w:val="clear" w:color="auto" w:fill="F7F5F5"/>
                <w:lang w:val="ru-RU"/>
              </w:rPr>
              <w:t xml:space="preserve"> </w:t>
            </w:r>
            <w:r w:rsidRPr="0043108A">
              <w:rPr>
                <w:rFonts w:ascii="Times New Roman" w:hAnsi="Times New Roman" w:cs="Times New Roman"/>
                <w:color w:val="000000"/>
                <w:sz w:val="20"/>
                <w:szCs w:val="20"/>
                <w:shd w:val="clear" w:color="auto" w:fill="F7F5F5"/>
                <w:lang w:val="ru-RU"/>
              </w:rPr>
              <w:t xml:space="preserve">и эпитет. </w:t>
            </w:r>
            <w:r w:rsidRPr="0043108A">
              <w:rPr>
                <w:rFonts w:ascii="Times New Roman" w:hAnsi="Times New Roman" w:cs="Times New Roman"/>
                <w:color w:val="000000"/>
                <w:sz w:val="20"/>
                <w:szCs w:val="20"/>
                <w:shd w:val="clear" w:color="auto" w:fill="F7F5F5"/>
              </w:rPr>
              <w:t>Тема. Главная мысль.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5ABC5A"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F8ADED"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351FC9"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12ED2" w14:textId="15E5E601"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24.03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3E0F1A"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B74BC6E" w14:textId="77777777" w:rsidTr="00864F95">
        <w:trPr>
          <w:gridAfter w:val="1"/>
          <w:wAfter w:w="1682" w:type="dxa"/>
          <w:trHeight w:hRule="exact" w:val="303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BCC39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79.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A94F1B"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Сравнение стихотворение разных поэтов на одну тему.</w:t>
            </w:r>
            <w:commentRangeStart w:id="20"/>
            <w:r w:rsidRPr="0043108A">
              <w:rPr>
                <w:rFonts w:ascii="Times New Roman" w:eastAsia="Times New Roman" w:hAnsi="Times New Roman" w:cs="Times New Roman"/>
                <w:color w:val="000000"/>
                <w:sz w:val="20"/>
                <w:szCs w:val="20"/>
                <w:lang w:val="ru-RU" w:eastAsia="ru-RU"/>
              </w:rPr>
              <w:t>И. Бунин «Матери». А.</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 xml:space="preserve">Плещеев «В бурю». Е. Благинина «Посидим в тишине». </w:t>
            </w:r>
            <w:commentRangeEnd w:id="20"/>
            <w:r w:rsidRPr="0043108A">
              <w:rPr>
                <w:rStyle w:val="aff9"/>
                <w:rFonts w:ascii="Times New Roman" w:hAnsi="Times New Roman" w:cs="Times New Roman"/>
              </w:rPr>
              <w:commentReference w:id="20"/>
            </w:r>
            <w:r w:rsidRPr="0043108A">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4C75F4"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5605DB"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2B7D73"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864EB" w14:textId="2FB57F25"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3.04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C4516F"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0C720C9" w14:textId="77777777" w:rsidTr="00864F95">
        <w:trPr>
          <w:gridAfter w:val="1"/>
          <w:wAfter w:w="1682" w:type="dxa"/>
          <w:trHeight w:hRule="exact" w:val="211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DAF23"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80.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4B021"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21"/>
            <w:r w:rsidRPr="0043108A">
              <w:rPr>
                <w:rFonts w:ascii="Times New Roman" w:eastAsia="Times New Roman" w:hAnsi="Times New Roman" w:cs="Times New Roman"/>
                <w:color w:val="000000"/>
                <w:sz w:val="20"/>
                <w:szCs w:val="20"/>
                <w:lang w:val="ru-RU" w:eastAsia="ru-RU"/>
              </w:rPr>
              <w:t xml:space="preserve">Э. Мошковская «Я маму мою обидел». </w:t>
            </w:r>
            <w:commentRangeEnd w:id="21"/>
            <w:r w:rsidRPr="0043108A">
              <w:rPr>
                <w:rStyle w:val="aff9"/>
                <w:rFonts w:ascii="Times New Roman" w:hAnsi="Times New Roman" w:cs="Times New Roman"/>
              </w:rPr>
              <w:commentReference w:id="21"/>
            </w:r>
            <w:r w:rsidRPr="0043108A">
              <w:rPr>
                <w:rFonts w:ascii="Times New Roman" w:eastAsia="Times New Roman" w:hAnsi="Times New Roman" w:cs="Times New Roman"/>
                <w:color w:val="000000"/>
                <w:sz w:val="20"/>
                <w:szCs w:val="20"/>
                <w:lang w:eastAsia="ru-RU"/>
              </w:rPr>
              <w:t xml:space="preserve">Самостоятельное чтение. </w:t>
            </w:r>
            <w:r w:rsidRPr="0043108A">
              <w:rPr>
                <w:rFonts w:ascii="Times New Roman" w:hAnsi="Times New Roman" w:cs="Times New Roman"/>
                <w:color w:val="000000"/>
                <w:sz w:val="20"/>
                <w:szCs w:val="20"/>
                <w:shd w:val="clear" w:color="auto" w:fill="F7F5F5"/>
              </w:rPr>
              <w:t>Отражение нравственных семейных ценностей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5905F"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9C050B2"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E4B8B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04970" w14:textId="60DB6C8E"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6.04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5DFD32"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964C745" w14:textId="77777777" w:rsidTr="00864F95">
        <w:trPr>
          <w:gridAfter w:val="1"/>
          <w:wAfter w:w="1682" w:type="dxa"/>
          <w:trHeight w:hRule="exact" w:val="183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18CA6"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81.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BD76AD" w14:textId="77777777" w:rsidR="00136FCE" w:rsidRPr="0043108A" w:rsidRDefault="00136FCE" w:rsidP="00136FCE">
            <w:pPr>
              <w:rPr>
                <w:rFonts w:ascii="Times New Roman" w:hAnsi="Times New Roman" w:cs="Times New Roman"/>
                <w:sz w:val="20"/>
                <w:szCs w:val="20"/>
                <w:lang w:val="ru-RU"/>
              </w:rPr>
            </w:pPr>
            <w:commentRangeStart w:id="22"/>
            <w:r w:rsidRPr="0043108A">
              <w:rPr>
                <w:rFonts w:ascii="Times New Roman" w:eastAsia="Times New Roman" w:hAnsi="Times New Roman" w:cs="Times New Roman"/>
                <w:color w:val="000000"/>
                <w:sz w:val="20"/>
                <w:szCs w:val="20"/>
                <w:lang w:val="ru-RU" w:eastAsia="ru-RU"/>
              </w:rPr>
              <w:t>Рубрика «Поговорим о самом главном»: С.</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 xml:space="preserve">Васильев «Белая берёза». </w:t>
            </w:r>
            <w:r w:rsidRPr="0043108A">
              <w:rPr>
                <w:rFonts w:ascii="Times New Roman" w:eastAsia="Times New Roman" w:hAnsi="Times New Roman" w:cs="Times New Roman"/>
                <w:color w:val="000000"/>
                <w:sz w:val="20"/>
                <w:szCs w:val="20"/>
                <w:lang w:eastAsia="ru-RU"/>
              </w:rPr>
              <w:t>Беседа на нравственную тему</w:t>
            </w:r>
            <w:commentRangeEnd w:id="22"/>
            <w:r w:rsidRPr="0043108A">
              <w:rPr>
                <w:rStyle w:val="aff9"/>
                <w:rFonts w:ascii="Times New Roman" w:hAnsi="Times New Roman" w:cs="Times New Roman"/>
              </w:rPr>
              <w:commentReference w:id="22"/>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E916F"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9E1DD9"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EBF575"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7346B5D" w14:textId="5CE073AD"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078ACF"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3E0D801" w14:textId="77777777" w:rsidTr="00864F95">
        <w:trPr>
          <w:gridAfter w:val="1"/>
          <w:wAfter w:w="1682" w:type="dxa"/>
          <w:trHeight w:hRule="exact" w:val="28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D7204"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82.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4BE187" w14:textId="77777777" w:rsidR="00136FCE" w:rsidRPr="0043108A" w:rsidRDefault="00136FCE" w:rsidP="00136FCE">
            <w:pPr>
              <w:shd w:val="clear" w:color="auto" w:fill="FFFFFF" w:themeFill="background1"/>
              <w:rPr>
                <w:rFonts w:ascii="Times New Roman" w:hAnsi="Times New Roman" w:cs="Times New Roman"/>
                <w:bCs/>
                <w:sz w:val="20"/>
                <w:szCs w:val="20"/>
                <w:lang w:val="ru-RU"/>
              </w:rPr>
            </w:pPr>
            <w:r w:rsidRPr="0043108A">
              <w:rPr>
                <w:rFonts w:ascii="Times New Roman" w:hAnsi="Times New Roman" w:cs="Times New Roman"/>
                <w:bCs/>
                <w:sz w:val="20"/>
                <w:szCs w:val="20"/>
                <w:lang w:val="ru-RU"/>
              </w:rPr>
              <w:t xml:space="preserve">Рубрика «Наши проекты» </w:t>
            </w:r>
          </w:p>
          <w:p w14:paraId="2417C093" w14:textId="77777777" w:rsidR="00136FCE" w:rsidRPr="0043108A" w:rsidRDefault="00136FCE" w:rsidP="00136FCE">
            <w:pPr>
              <w:shd w:val="clear" w:color="auto" w:fill="FFFFFF" w:themeFill="background1"/>
              <w:rPr>
                <w:rFonts w:ascii="Times New Roman" w:hAnsi="Times New Roman" w:cs="Times New Roman"/>
                <w:bCs/>
                <w:sz w:val="20"/>
                <w:szCs w:val="20"/>
                <w:lang w:val="ru-RU"/>
              </w:rPr>
            </w:pPr>
            <w:commentRangeStart w:id="23"/>
            <w:r w:rsidRPr="0043108A">
              <w:rPr>
                <w:rFonts w:ascii="Times New Roman" w:hAnsi="Times New Roman" w:cs="Times New Roman"/>
                <w:bCs/>
                <w:sz w:val="20"/>
                <w:szCs w:val="20"/>
                <w:lang w:val="ru-RU"/>
              </w:rPr>
              <w:t>Газета «День Победы -9 Мая»</w:t>
            </w:r>
            <w:commentRangeEnd w:id="23"/>
            <w:r w:rsidRPr="0043108A">
              <w:rPr>
                <w:rStyle w:val="aff9"/>
                <w:rFonts w:ascii="Times New Roman" w:hAnsi="Times New Roman" w:cs="Times New Roman"/>
              </w:rPr>
              <w:commentReference w:id="23"/>
            </w:r>
          </w:p>
          <w:p w14:paraId="3E439AA6"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90A493"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6862D"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563FF9"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E0DBD7" w14:textId="29C2A9DD"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10.04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5EC3A3"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sz w:val="20"/>
                <w:szCs w:val="20"/>
                <w:lang w:val="ru-RU"/>
              </w:rPr>
              <w:t>Текущий контроль: практическая работа в форме проектной деятельности.</w:t>
            </w:r>
          </w:p>
          <w:p w14:paraId="118419DC"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rsidRPr="0043108A" w14:paraId="30C5A309" w14:textId="77777777" w:rsidTr="00864F95">
        <w:trPr>
          <w:gridAfter w:val="1"/>
          <w:wAfter w:w="1682" w:type="dxa"/>
          <w:trHeight w:hRule="exact" w:val="155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CB51F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83.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153685" w14:textId="77777777" w:rsidR="00136FCE" w:rsidRPr="0043108A" w:rsidRDefault="00136FCE" w:rsidP="00136FCE">
            <w:pPr>
              <w:shd w:val="clear" w:color="auto" w:fill="FFFFFF" w:themeFill="background1"/>
              <w:rPr>
                <w:rFonts w:ascii="Times New Roman" w:hAnsi="Times New Roman" w:cs="Times New Roman"/>
                <w:lang w:val="ru-RU"/>
              </w:rPr>
            </w:pPr>
            <w:r w:rsidRPr="0043108A">
              <w:rPr>
                <w:rFonts w:ascii="Times New Roman" w:hAnsi="Times New Roman" w:cs="Times New Roman"/>
                <w:color w:val="000000"/>
                <w:sz w:val="20"/>
                <w:szCs w:val="20"/>
                <w:shd w:val="clear" w:color="auto" w:fill="F7F5F5"/>
                <w:lang w:val="ru-RU"/>
              </w:rPr>
              <w:t>Комплексная контрольная работа за год</w:t>
            </w:r>
          </w:p>
          <w:p w14:paraId="3AD95D7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36D3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E14EF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F22DC"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09368D" w14:textId="2BFB39FC"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13.04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E96E3"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Промежуточный контроль: контрольная работа в письменной форме</w:t>
            </w:r>
          </w:p>
          <w:p w14:paraId="3B6F703C" w14:textId="77777777" w:rsidR="00136FCE" w:rsidRPr="0043108A" w:rsidRDefault="00136FCE" w:rsidP="00136FCE">
            <w:pPr>
              <w:rPr>
                <w:rFonts w:ascii="Times New Roman" w:hAnsi="Times New Roman" w:cs="Times New Roman"/>
                <w:color w:val="000000"/>
                <w:sz w:val="20"/>
                <w:szCs w:val="20"/>
                <w:shd w:val="clear" w:color="auto" w:fill="F7FDF7"/>
                <w:lang w:val="ru-RU"/>
              </w:rPr>
            </w:pPr>
          </w:p>
          <w:p w14:paraId="3D318B9C" w14:textId="77777777" w:rsidR="00136FCE" w:rsidRPr="0043108A" w:rsidRDefault="00136FCE" w:rsidP="00136FCE">
            <w:pPr>
              <w:rPr>
                <w:rFonts w:ascii="Times New Roman" w:hAnsi="Times New Roman" w:cs="Times New Roman"/>
                <w:lang w:val="ru-RU"/>
              </w:rPr>
            </w:pPr>
          </w:p>
        </w:tc>
      </w:tr>
      <w:tr w:rsidR="00136FCE" w:rsidRPr="0043108A" w14:paraId="2F0A3A97" w14:textId="77777777" w:rsidTr="00864F95">
        <w:trPr>
          <w:gridAfter w:val="1"/>
          <w:wAfter w:w="1682" w:type="dxa"/>
          <w:trHeight w:hRule="exact" w:val="168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0C4F10"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84.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1D487" w14:textId="77777777" w:rsidR="00136FCE" w:rsidRPr="0043108A" w:rsidRDefault="00136FCE" w:rsidP="00136FCE">
            <w:pPr>
              <w:shd w:val="clear" w:color="auto" w:fill="FFFFFF" w:themeFill="background1"/>
              <w:rPr>
                <w:rFonts w:ascii="Times New Roman" w:hAnsi="Times New Roman" w:cs="Times New Roman"/>
                <w:sz w:val="20"/>
                <w:szCs w:val="20"/>
                <w:lang w:val="ru-RU"/>
              </w:rPr>
            </w:pPr>
            <w:r w:rsidRPr="0043108A">
              <w:rPr>
                <w:rFonts w:ascii="Times New Roman" w:hAnsi="Times New Roman" w:cs="Times New Roman"/>
                <w:bCs/>
                <w:sz w:val="20"/>
                <w:szCs w:val="20"/>
                <w:lang w:val="ru-RU"/>
              </w:rPr>
              <w:t>Анализ комплексной контрольной работы и выявление причин затруднения.</w:t>
            </w:r>
          </w:p>
          <w:p w14:paraId="70833653" w14:textId="77777777" w:rsidR="00136FCE" w:rsidRPr="0043108A" w:rsidRDefault="00136FCE" w:rsidP="00136FCE">
            <w:pPr>
              <w:shd w:val="clear" w:color="auto" w:fill="FFFFFF" w:themeFill="background1"/>
              <w:rPr>
                <w:rFonts w:ascii="Times New Roman" w:hAnsi="Times New Roman"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C814F2"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87F6D"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D47A6"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D276FC" w14:textId="5FEC42F3"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14.04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2B668F" w14:textId="77777777" w:rsidR="00136FCE" w:rsidRPr="0043108A" w:rsidRDefault="00136FCE" w:rsidP="00136FCE">
            <w:pPr>
              <w:rPr>
                <w:rFonts w:ascii="Times New Roman" w:hAnsi="Times New Roman" w:cs="Times New Roman"/>
                <w:lang w:val="ru-RU"/>
              </w:rPr>
            </w:pPr>
          </w:p>
        </w:tc>
      </w:tr>
      <w:tr w:rsidR="00136FCE" w:rsidRPr="0043108A" w14:paraId="00110718" w14:textId="77777777" w:rsidTr="00864F95">
        <w:trPr>
          <w:gridAfter w:val="1"/>
          <w:wAfter w:w="1682" w:type="dxa"/>
          <w:trHeight w:hRule="exact" w:val="14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768700"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lang w:val="ru-RU"/>
              </w:rPr>
              <w:lastRenderedPageBreak/>
              <w:t>85</w:t>
            </w:r>
            <w:r w:rsidRPr="0043108A">
              <w:rPr>
                <w:rFonts w:ascii="Times New Roman" w:eastAsia="Times New Roman" w:hAnsi="Times New Roman" w:cs="Times New Roman"/>
                <w:color w:val="000000"/>
                <w:sz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25E429" w14:textId="77777777" w:rsidR="00136FCE" w:rsidRPr="0043108A" w:rsidRDefault="00136FCE" w:rsidP="00136FCE">
            <w:pPr>
              <w:shd w:val="clear" w:color="auto" w:fill="FFFFFF" w:themeFill="background1"/>
              <w:rPr>
                <w:rFonts w:ascii="Times New Roman" w:hAnsi="Times New Roman" w:cs="Times New Roman"/>
                <w:lang w:val="ru-RU"/>
              </w:rPr>
            </w:pPr>
            <w:commentRangeStart w:id="24"/>
            <w:r w:rsidRPr="0043108A">
              <w:rPr>
                <w:rFonts w:ascii="Times New Roman" w:eastAsia="Times New Roman" w:hAnsi="Times New Roman" w:cs="Times New Roman"/>
                <w:sz w:val="20"/>
                <w:szCs w:val="20"/>
                <w:lang w:val="ru-RU" w:eastAsia="ru-RU"/>
              </w:rPr>
              <w:t xml:space="preserve">Введение в тему раздела «И в шутку и всерьез». </w:t>
            </w:r>
            <w:commentRangeEnd w:id="24"/>
            <w:r w:rsidRPr="0043108A">
              <w:rPr>
                <w:rStyle w:val="aff9"/>
                <w:rFonts w:ascii="Times New Roman" w:hAnsi="Times New Roman" w:cs="Times New Roman"/>
              </w:rPr>
              <w:commentReference w:id="24"/>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AEFEF1"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773BBD"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3BB9D8"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557ACC" w14:textId="05D14C48"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17.04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4AA2B"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3606CF89" w14:textId="77777777" w:rsidTr="00864F95">
        <w:trPr>
          <w:gridAfter w:val="1"/>
          <w:wAfter w:w="1682" w:type="dxa"/>
          <w:trHeight w:hRule="exact" w:val="161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9E489"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86.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D113D1" w14:textId="77777777" w:rsidR="00136FCE" w:rsidRPr="0043108A" w:rsidRDefault="00136FCE" w:rsidP="00136FCE">
            <w:pPr>
              <w:rPr>
                <w:rFonts w:ascii="Times New Roman" w:hAnsi="Times New Roman" w:cs="Times New Roman"/>
                <w:lang w:val="ru-RU"/>
              </w:rPr>
            </w:pPr>
            <w:commentRangeStart w:id="25"/>
            <w:r w:rsidRPr="0043108A">
              <w:rPr>
                <w:rFonts w:ascii="Times New Roman" w:eastAsia="Times New Roman" w:hAnsi="Times New Roman" w:cs="Times New Roman"/>
                <w:color w:val="000000"/>
                <w:sz w:val="20"/>
                <w:szCs w:val="20"/>
                <w:lang w:val="ru-RU" w:eastAsia="ru-RU"/>
              </w:rPr>
              <w:t xml:space="preserve">А. Введенский «Ученый Петя». </w:t>
            </w:r>
            <w:commentRangeEnd w:id="25"/>
            <w:r w:rsidRPr="0043108A">
              <w:rPr>
                <w:rStyle w:val="aff9"/>
                <w:rFonts w:ascii="Times New Roman" w:hAnsi="Times New Roman" w:cs="Times New Roman"/>
              </w:rPr>
              <w:commentReference w:id="25"/>
            </w:r>
            <w:r w:rsidRPr="0043108A">
              <w:rPr>
                <w:rFonts w:ascii="Times New Roman" w:eastAsia="Times New Roman" w:hAnsi="Times New Roman" w:cs="Times New Roman"/>
                <w:color w:val="000000"/>
                <w:sz w:val="20"/>
                <w:szCs w:val="20"/>
                <w:lang w:val="ru-RU" w:eastAsia="ru-RU"/>
              </w:rPr>
              <w:t>Составляем весёлый рассказ по серии сюжетных рисунков. Особенности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21B4F"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0E6C22"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57244C"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18708C" w14:textId="44694430"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20.04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264EF"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1229BE95" w14:textId="77777777" w:rsidTr="00864F95">
        <w:trPr>
          <w:gridAfter w:val="1"/>
          <w:wAfter w:w="1682" w:type="dxa"/>
          <w:trHeight w:hRule="exact" w:val="170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5482C7"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87.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29D51F" w14:textId="77777777" w:rsidR="00136FCE" w:rsidRPr="0043108A" w:rsidRDefault="00136FCE" w:rsidP="00136FCE">
            <w:pPr>
              <w:rPr>
                <w:rFonts w:ascii="Times New Roman" w:hAnsi="Times New Roman" w:cs="Times New Roman"/>
                <w:sz w:val="20"/>
                <w:szCs w:val="20"/>
                <w:lang w:val="ru-RU"/>
              </w:rPr>
            </w:pPr>
            <w:commentRangeStart w:id="26"/>
            <w:r w:rsidRPr="0043108A">
              <w:rPr>
                <w:rFonts w:ascii="Times New Roman" w:eastAsia="Times New Roman" w:hAnsi="Times New Roman" w:cs="Times New Roman"/>
                <w:color w:val="000000"/>
                <w:sz w:val="20"/>
                <w:szCs w:val="20"/>
                <w:lang w:val="ru-RU" w:eastAsia="ru-RU"/>
              </w:rPr>
              <w:t>Д. Хармс «Вы знаете…</w:t>
            </w:r>
            <w:r w:rsidRPr="0043108A">
              <w:rPr>
                <w:rFonts w:ascii="Times New Roman" w:eastAsia="Times New Roman" w:hAnsi="Times New Roman" w:cs="Times New Roman"/>
                <w:sz w:val="20"/>
                <w:szCs w:val="20"/>
                <w:lang w:val="ru-RU" w:eastAsia="ru-RU"/>
              </w:rPr>
              <w:t xml:space="preserve">». </w:t>
            </w:r>
            <w:r w:rsidRPr="0043108A">
              <w:rPr>
                <w:rFonts w:ascii="Times New Roman" w:eastAsia="Times New Roman" w:hAnsi="Times New Roman" w:cs="Times New Roman"/>
                <w:color w:val="000000"/>
                <w:sz w:val="20"/>
                <w:szCs w:val="20"/>
                <w:lang w:val="ru-RU" w:eastAsia="ru-RU"/>
              </w:rPr>
              <w:t xml:space="preserve">И. Токмакова «Плим», </w:t>
            </w:r>
            <w:commentRangeEnd w:id="26"/>
            <w:r w:rsidRPr="0043108A">
              <w:rPr>
                <w:rStyle w:val="aff9"/>
                <w:rFonts w:ascii="Times New Roman" w:hAnsi="Times New Roman" w:cs="Times New Roman"/>
              </w:rPr>
              <w:commentReference w:id="26"/>
            </w:r>
            <w:r w:rsidRPr="0043108A">
              <w:rPr>
                <w:rFonts w:ascii="Times New Roman" w:eastAsia="Times New Roman" w:hAnsi="Times New Roman" w:cs="Times New Roman"/>
                <w:color w:val="000000"/>
                <w:sz w:val="20"/>
                <w:szCs w:val="20"/>
                <w:lang w:val="ru-RU" w:eastAsia="ru-RU"/>
              </w:rPr>
              <w:t>«В чудной стране». Учимся определять комические ситуации в тексте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1F562"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8F7263"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242C3C"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C1E5B1" w14:textId="1569CE91"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21.04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5A6B9"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7E45340A" w14:textId="77777777" w:rsidTr="00864F95">
        <w:trPr>
          <w:gridAfter w:val="1"/>
          <w:wAfter w:w="1682" w:type="dxa"/>
          <w:trHeight w:hRule="exact" w:val="23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811685"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88.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49D598"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hAnsi="Times New Roman" w:cs="Times New Roman"/>
                <w:color w:val="000000"/>
                <w:sz w:val="20"/>
                <w:szCs w:val="20"/>
                <w:shd w:val="clear" w:color="auto" w:fill="F7F5F5"/>
                <w:lang w:val="ru-RU"/>
              </w:rPr>
              <w:t>Жанровое многообразие произведений о животных.</w:t>
            </w:r>
          </w:p>
          <w:p w14:paraId="0893E391" w14:textId="77777777" w:rsidR="00136FCE" w:rsidRPr="0043108A" w:rsidRDefault="00136FCE" w:rsidP="00136FCE">
            <w:pPr>
              <w:rPr>
                <w:rFonts w:ascii="Times New Roman" w:eastAsia="Times New Roman" w:hAnsi="Times New Roman" w:cs="Times New Roman"/>
                <w:color w:val="000000"/>
                <w:sz w:val="20"/>
                <w:szCs w:val="20"/>
                <w:lang w:val="ru-RU" w:eastAsia="ru-RU"/>
              </w:rPr>
            </w:pPr>
            <w:r w:rsidRPr="0043108A">
              <w:rPr>
                <w:rFonts w:ascii="Times New Roman" w:eastAsia="Times New Roman" w:hAnsi="Times New Roman" w:cs="Times New Roman"/>
                <w:color w:val="000000"/>
                <w:sz w:val="20"/>
                <w:szCs w:val="20"/>
                <w:lang w:val="ru-RU" w:eastAsia="ru-RU"/>
              </w:rPr>
              <w:t xml:space="preserve"> </w:t>
            </w:r>
            <w:commentRangeStart w:id="27"/>
            <w:r w:rsidRPr="0043108A">
              <w:rPr>
                <w:rFonts w:ascii="Times New Roman" w:eastAsia="Times New Roman" w:hAnsi="Times New Roman" w:cs="Times New Roman"/>
                <w:color w:val="000000"/>
                <w:sz w:val="20"/>
                <w:szCs w:val="20"/>
                <w:lang w:val="ru-RU" w:eastAsia="ru-RU"/>
              </w:rPr>
              <w:t xml:space="preserve">Б. Заходер «Песенки Винни Пуха». </w:t>
            </w:r>
            <w:commentRangeEnd w:id="27"/>
            <w:r w:rsidRPr="0043108A">
              <w:rPr>
                <w:rStyle w:val="aff9"/>
                <w:rFonts w:ascii="Times New Roman" w:hAnsi="Times New Roman" w:cs="Times New Roman"/>
              </w:rPr>
              <w:commentReference w:id="27"/>
            </w:r>
            <w:r w:rsidRPr="0043108A">
              <w:rPr>
                <w:rFonts w:ascii="Times New Roman" w:eastAsia="Times New Roman" w:hAnsi="Times New Roman" w:cs="Times New Roman"/>
                <w:color w:val="000000"/>
                <w:sz w:val="20"/>
                <w:szCs w:val="20"/>
                <w:lang w:val="ru-RU" w:eastAsia="ru-RU"/>
              </w:rPr>
              <w:t>Сочиняем смешное произведение.</w:t>
            </w:r>
          </w:p>
          <w:p w14:paraId="2C8DDFC2"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 Э.</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Успенский «Над нашей квартирой».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CDEFA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FB784"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01D04"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C60907" w14:textId="17263E16"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24.04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54502"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20E49E46" w14:textId="77777777" w:rsidTr="00864F95">
        <w:trPr>
          <w:gridAfter w:val="1"/>
          <w:wAfter w:w="1682" w:type="dxa"/>
          <w:trHeight w:hRule="exact" w:val="178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A6D6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89.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4C9F0"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 xml:space="preserve"> Э.</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 xml:space="preserve">Успенский «Если был бы я девчонкой», </w:t>
            </w:r>
            <w:r w:rsidRPr="0043108A">
              <w:rPr>
                <w:rStyle w:val="aff9"/>
                <w:rFonts w:ascii="Times New Roman" w:hAnsi="Times New Roman" w:cs="Times New Roman"/>
              </w:rPr>
              <w:commentReference w:id="28"/>
            </w:r>
            <w:r w:rsidRPr="0043108A">
              <w:rPr>
                <w:rFonts w:ascii="Times New Roman" w:eastAsia="Times New Roman" w:hAnsi="Times New Roman" w:cs="Times New Roman"/>
                <w:color w:val="000000"/>
                <w:sz w:val="20"/>
                <w:szCs w:val="20"/>
                <w:lang w:val="ru-RU" w:eastAsia="ru-RU"/>
              </w:rPr>
              <w:t xml:space="preserve"> «Память». Комическая ситуация – основа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73BFC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90E2A1"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2E9D7"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1D585" w14:textId="31288851"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C8FED3"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bl>
    <w:p w14:paraId="7D98B10D" w14:textId="77777777" w:rsidR="00FA0094" w:rsidRPr="0043108A" w:rsidRDefault="00FA0094">
      <w:pPr>
        <w:autoSpaceDE w:val="0"/>
        <w:autoSpaceDN w:val="0"/>
        <w:spacing w:after="0" w:line="14" w:lineRule="exact"/>
        <w:rPr>
          <w:rFonts w:ascii="Times New Roman" w:hAnsi="Times New Roman" w:cs="Times New Roman"/>
          <w:lang w:val="ru-RU"/>
        </w:rPr>
      </w:pPr>
    </w:p>
    <w:p w14:paraId="65CD46D1" w14:textId="77777777" w:rsidR="00FA0094" w:rsidRPr="0043108A" w:rsidRDefault="00FA0094">
      <w:pPr>
        <w:rPr>
          <w:rFonts w:ascii="Times New Roman" w:hAnsi="Times New Roman" w:cs="Times New Roman"/>
          <w:lang w:val="ru-RU"/>
        </w:rPr>
        <w:sectPr w:rsidR="00FA0094" w:rsidRPr="0043108A">
          <w:pgSz w:w="11900" w:h="16840"/>
          <w:pgMar w:top="284" w:right="650" w:bottom="500" w:left="666" w:header="720" w:footer="720" w:gutter="0"/>
          <w:cols w:space="720" w:equalWidth="0">
            <w:col w:w="10584" w:space="0"/>
          </w:cols>
          <w:docGrid w:linePitch="360"/>
        </w:sectPr>
      </w:pPr>
    </w:p>
    <w:p w14:paraId="0F22ACF3" w14:textId="77777777" w:rsidR="00FA0094" w:rsidRPr="0043108A" w:rsidRDefault="00FA0094">
      <w:pPr>
        <w:autoSpaceDE w:val="0"/>
        <w:autoSpaceDN w:val="0"/>
        <w:spacing w:after="66" w:line="220" w:lineRule="exact"/>
        <w:rPr>
          <w:rFonts w:ascii="Times New Roman" w:hAnsi="Times New Roman" w:cs="Times New Roman"/>
          <w:lang w:val="ru-RU"/>
        </w:rPr>
      </w:pPr>
    </w:p>
    <w:tbl>
      <w:tblPr>
        <w:tblW w:w="0" w:type="auto"/>
        <w:tblInd w:w="6" w:type="dxa"/>
        <w:tblLayout w:type="fixed"/>
        <w:tblLook w:val="04A0" w:firstRow="1" w:lastRow="0" w:firstColumn="1" w:lastColumn="0" w:noHBand="0" w:noVBand="1"/>
      </w:tblPr>
      <w:tblGrid>
        <w:gridCol w:w="1068"/>
        <w:gridCol w:w="2618"/>
        <w:gridCol w:w="732"/>
        <w:gridCol w:w="1620"/>
        <w:gridCol w:w="1668"/>
        <w:gridCol w:w="1164"/>
        <w:gridCol w:w="1682"/>
      </w:tblGrid>
      <w:tr w:rsidR="00136FCE" w:rsidRPr="0043108A" w14:paraId="49F93F84" w14:textId="77777777" w:rsidTr="00F43A30">
        <w:trPr>
          <w:trHeight w:hRule="exact" w:val="19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51A4C5"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90.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ADFC7" w14:textId="77777777" w:rsidR="00136FCE" w:rsidRPr="0043108A" w:rsidRDefault="00136FCE" w:rsidP="00136FCE">
            <w:pPr>
              <w:rPr>
                <w:rFonts w:ascii="Times New Roman" w:hAnsi="Times New Roman" w:cs="Times New Roman"/>
                <w:color w:val="000000"/>
                <w:sz w:val="20"/>
                <w:szCs w:val="20"/>
                <w:shd w:val="clear" w:color="auto" w:fill="F7F5F5"/>
                <w:lang w:val="ru-RU"/>
              </w:rPr>
            </w:pPr>
            <w:r w:rsidRPr="0043108A">
              <w:rPr>
                <w:rFonts w:ascii="Times New Roman" w:eastAsia="Times New Roman" w:hAnsi="Times New Roman" w:cs="Times New Roman"/>
                <w:color w:val="000000"/>
                <w:sz w:val="20"/>
                <w:szCs w:val="20"/>
                <w:lang w:val="ru-RU" w:eastAsia="ru-RU"/>
              </w:rPr>
              <w:t>Э</w:t>
            </w:r>
            <w:commentRangeStart w:id="29"/>
            <w:r w:rsidRPr="0043108A">
              <w:rPr>
                <w:rFonts w:ascii="Times New Roman" w:eastAsia="Times New Roman" w:hAnsi="Times New Roman" w:cs="Times New Roman"/>
                <w:color w:val="000000"/>
                <w:sz w:val="20"/>
                <w:szCs w:val="20"/>
                <w:lang w:val="ru-RU" w:eastAsia="ru-RU"/>
              </w:rPr>
              <w:t>. Успенский «Чебурашка</w:t>
            </w:r>
            <w:commentRangeEnd w:id="29"/>
            <w:r w:rsidRPr="0043108A">
              <w:rPr>
                <w:rStyle w:val="aff9"/>
                <w:rFonts w:ascii="Times New Roman" w:hAnsi="Times New Roman" w:cs="Times New Roman"/>
              </w:rPr>
              <w:commentReference w:id="29"/>
            </w:r>
            <w:r w:rsidRPr="0043108A">
              <w:rPr>
                <w:rFonts w:ascii="Times New Roman" w:eastAsia="Times New Roman" w:hAnsi="Times New Roman" w:cs="Times New Roman"/>
                <w:color w:val="000000"/>
                <w:sz w:val="20"/>
                <w:szCs w:val="20"/>
                <w:lang w:val="ru-RU" w:eastAsia="ru-RU"/>
              </w:rPr>
              <w:t xml:space="preserve">». </w:t>
            </w:r>
            <w:r w:rsidRPr="0043108A">
              <w:rPr>
                <w:rFonts w:ascii="Times New Roman" w:hAnsi="Times New Roman" w:cs="Times New Roman"/>
                <w:color w:val="000000"/>
                <w:sz w:val="20"/>
                <w:szCs w:val="20"/>
                <w:shd w:val="clear" w:color="auto" w:fill="F7F5F5"/>
                <w:lang w:val="ru-RU"/>
              </w:rPr>
              <w:t>Приёмы раскрытия автором отношений</w:t>
            </w:r>
            <w:r w:rsidRPr="0043108A">
              <w:rPr>
                <w:rFonts w:ascii="Times New Roman" w:hAnsi="Times New Roman" w:cs="Times New Roman"/>
                <w:color w:val="000000"/>
                <w:sz w:val="27"/>
                <w:szCs w:val="27"/>
                <w:shd w:val="clear" w:color="auto" w:fill="F7F5F5"/>
                <w:lang w:val="ru-RU"/>
              </w:rPr>
              <w:t xml:space="preserve"> </w:t>
            </w:r>
            <w:r w:rsidRPr="0043108A">
              <w:rPr>
                <w:rFonts w:ascii="Times New Roman" w:hAnsi="Times New Roman" w:cs="Times New Roman"/>
                <w:color w:val="000000"/>
                <w:sz w:val="20"/>
                <w:szCs w:val="20"/>
                <w:shd w:val="clear" w:color="auto" w:fill="F7F5F5"/>
                <w:lang w:val="ru-RU"/>
              </w:rPr>
              <w:t xml:space="preserve">людей и животных. </w:t>
            </w:r>
          </w:p>
          <w:p w14:paraId="62D79056" w14:textId="77777777" w:rsidR="00136FCE" w:rsidRPr="0043108A" w:rsidRDefault="00136FCE" w:rsidP="00136FCE">
            <w:pPr>
              <w:rPr>
                <w:rFonts w:ascii="Times New Roman" w:hAnsi="Times New Roman" w:cs="Times New Roman"/>
                <w:sz w:val="20"/>
                <w:szCs w:val="20"/>
              </w:rPr>
            </w:pPr>
            <w:r w:rsidRPr="0043108A">
              <w:rPr>
                <w:rFonts w:ascii="Times New Roman" w:eastAsia="Times New Roman" w:hAnsi="Times New Roman" w:cs="Times New Roman"/>
                <w:color w:val="000000"/>
                <w:sz w:val="20"/>
                <w:szCs w:val="20"/>
                <w:lang w:val="ru-RU" w:eastAsia="ru-RU"/>
              </w:rPr>
              <w:t>Учимся писать сценарий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2C9122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B2781"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B773ED"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E749CE" w14:textId="2FF77152"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28.04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71D3B"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C1A024A" w14:textId="77777777" w:rsidTr="000E3D6E">
        <w:trPr>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06980C"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91.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03F02E" w14:textId="77777777" w:rsidR="00136FCE" w:rsidRPr="0043108A" w:rsidRDefault="00136FCE" w:rsidP="00136FCE">
            <w:pPr>
              <w:rPr>
                <w:rFonts w:ascii="Times New Roman" w:eastAsia="Times New Roman" w:hAnsi="Times New Roman" w:cs="Times New Roman"/>
                <w:color w:val="000000"/>
                <w:sz w:val="20"/>
                <w:szCs w:val="20"/>
                <w:lang w:val="ru-RU" w:eastAsia="ru-RU"/>
              </w:rPr>
            </w:pPr>
            <w:r w:rsidRPr="0043108A">
              <w:rPr>
                <w:rFonts w:ascii="Times New Roman" w:eastAsia="Times New Roman" w:hAnsi="Times New Roman" w:cs="Times New Roman"/>
                <w:color w:val="000000"/>
                <w:sz w:val="20"/>
                <w:szCs w:val="20"/>
                <w:lang w:val="ru-RU" w:eastAsia="ru-RU"/>
              </w:rPr>
              <w:t xml:space="preserve">Рубрика «Поговорим о самом главном»: </w:t>
            </w:r>
            <w:commentRangeStart w:id="30"/>
            <w:r w:rsidRPr="0043108A">
              <w:rPr>
                <w:rFonts w:ascii="Times New Roman" w:eastAsia="Times New Roman" w:hAnsi="Times New Roman" w:cs="Times New Roman"/>
                <w:color w:val="000000"/>
                <w:sz w:val="20"/>
                <w:szCs w:val="20"/>
                <w:lang w:val="ru-RU" w:eastAsia="ru-RU"/>
              </w:rPr>
              <w:t>В.</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 xml:space="preserve">Драгунский «Тайное становится явным». </w:t>
            </w:r>
            <w:commentRangeEnd w:id="30"/>
            <w:r w:rsidRPr="0043108A">
              <w:rPr>
                <w:rStyle w:val="aff9"/>
                <w:rFonts w:ascii="Times New Roman" w:hAnsi="Times New Roman" w:cs="Times New Roman"/>
              </w:rPr>
              <w:commentReference w:id="30"/>
            </w:r>
            <w:r w:rsidRPr="0043108A">
              <w:rPr>
                <w:rFonts w:ascii="Times New Roman" w:eastAsia="Times New Roman" w:hAnsi="Times New Roman" w:cs="Times New Roman"/>
                <w:color w:val="000000"/>
                <w:sz w:val="20"/>
                <w:szCs w:val="20"/>
                <w:lang w:val="ru-RU" w:eastAsia="ru-RU"/>
              </w:rPr>
              <w:t>Беседа на нравственную тему</w:t>
            </w:r>
          </w:p>
          <w:p w14:paraId="3421FD3D" w14:textId="77777777" w:rsidR="00136FCE" w:rsidRPr="0043108A"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FCCF8D"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B30526"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D97419"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47AF23" w14:textId="42C313EE"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4.05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69333"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73269F29" w14:textId="77777777" w:rsidTr="000E3D6E">
        <w:trPr>
          <w:trHeight w:hRule="exact" w:val="15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6A6F9"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92.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D09359" w14:textId="77777777" w:rsidR="00136FCE" w:rsidRPr="0043108A" w:rsidRDefault="00136FCE" w:rsidP="00136FCE">
            <w:pPr>
              <w:rPr>
                <w:rFonts w:ascii="Times New Roman" w:eastAsia="Times New Roman" w:hAnsi="Times New Roman" w:cs="Times New Roman"/>
                <w:color w:val="000000"/>
                <w:sz w:val="20"/>
                <w:szCs w:val="20"/>
                <w:lang w:val="ru-RU" w:eastAsia="ru-RU"/>
              </w:rPr>
            </w:pPr>
            <w:r w:rsidRPr="0043108A">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31"/>
            <w:r w:rsidRPr="0043108A">
              <w:rPr>
                <w:rFonts w:ascii="Times New Roman" w:eastAsia="Times New Roman" w:hAnsi="Times New Roman" w:cs="Times New Roman"/>
                <w:color w:val="000000"/>
                <w:sz w:val="20"/>
                <w:szCs w:val="20"/>
                <w:lang w:val="ru-RU" w:eastAsia="ru-RU"/>
              </w:rPr>
              <w:t xml:space="preserve">Г. Остер «Будем знакомы». </w:t>
            </w:r>
            <w:commentRangeEnd w:id="31"/>
            <w:r w:rsidRPr="0043108A">
              <w:rPr>
                <w:rStyle w:val="aff9"/>
                <w:rFonts w:ascii="Times New Roman" w:hAnsi="Times New Roman" w:cs="Times New Roman"/>
              </w:rPr>
              <w:commentReference w:id="31"/>
            </w:r>
            <w:r w:rsidRPr="0043108A">
              <w:rPr>
                <w:rFonts w:ascii="Times New Roman" w:eastAsia="Times New Roman" w:hAnsi="Times New Roman" w:cs="Times New Roman"/>
                <w:color w:val="000000"/>
                <w:sz w:val="20"/>
                <w:szCs w:val="20"/>
                <w:lang w:val="ru-RU" w:eastAsia="ru-RU"/>
              </w:rPr>
              <w:t>Самостоятельное чтение</w:t>
            </w:r>
          </w:p>
          <w:p w14:paraId="39B17E98" w14:textId="77777777" w:rsidR="00136FCE" w:rsidRPr="0043108A"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526F13"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C254A" w14:textId="77777777" w:rsidR="00136FCE" w:rsidRPr="0043108A" w:rsidRDefault="00136FCE" w:rsidP="00136FCE">
            <w:pPr>
              <w:rPr>
                <w:rFonts w:ascii="Times New Roman" w:hAnsi="Times New Roman" w:cs="Times New Roman"/>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AF4540"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A007907" w14:textId="50E073B1"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FADAD" w14:textId="77777777" w:rsidR="00136FCE" w:rsidRPr="0043108A" w:rsidRDefault="00136FCE" w:rsidP="00136FCE">
            <w:pPr>
              <w:rPr>
                <w:rFonts w:ascii="Times New Roman" w:hAnsi="Times New Roman" w:cs="Times New Roman"/>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7767E348" w14:textId="77777777" w:rsidTr="00677C5A">
        <w:trPr>
          <w:trHeight w:hRule="exact" w:val="127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B4D584"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93.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FF8E7" w14:textId="77777777" w:rsidR="00136FCE" w:rsidRPr="0043108A" w:rsidRDefault="00136FCE" w:rsidP="00136FCE">
            <w:pPr>
              <w:rPr>
                <w:rFonts w:ascii="Times New Roman" w:hAnsi="Times New Roman" w:cs="Times New Roman"/>
                <w:sz w:val="20"/>
                <w:szCs w:val="20"/>
                <w:lang w:val="ru-RU"/>
              </w:rPr>
            </w:pPr>
            <w:commentRangeStart w:id="32"/>
            <w:r w:rsidRPr="0043108A">
              <w:rPr>
                <w:rFonts w:ascii="Times New Roman" w:hAnsi="Times New Roman" w:cs="Times New Roman"/>
                <w:sz w:val="20"/>
                <w:szCs w:val="20"/>
                <w:lang w:val="ru-RU"/>
              </w:rPr>
              <w:t xml:space="preserve">Проверочная работа по разделу </w:t>
            </w:r>
            <w:r w:rsidRPr="0043108A">
              <w:rPr>
                <w:rFonts w:ascii="Times New Roman" w:eastAsia="Times New Roman" w:hAnsi="Times New Roman" w:cs="Times New Roman"/>
                <w:sz w:val="20"/>
                <w:szCs w:val="20"/>
                <w:lang w:val="ru-RU" w:eastAsia="ru-RU"/>
              </w:rPr>
              <w:t>«И в шутку и всерьез»</w:t>
            </w:r>
            <w:commentRangeEnd w:id="32"/>
            <w:r w:rsidRPr="0043108A">
              <w:rPr>
                <w:rStyle w:val="aff9"/>
                <w:rFonts w:ascii="Times New Roman" w:hAnsi="Times New Roman" w:cs="Times New Roman"/>
              </w:rPr>
              <w:commentReference w:id="32"/>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C887E"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FD03B2"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8386CD" w14:textId="77777777" w:rsidR="00136FCE" w:rsidRPr="0043108A" w:rsidRDefault="00136FCE" w:rsidP="00136FCE">
            <w:pPr>
              <w:rPr>
                <w:rFonts w:ascii="Times New Roman" w:hAnsi="Times New Roman" w:cs="Times New Roman"/>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D736B9" w14:textId="4DC32C29" w:rsidR="00136FCE" w:rsidRPr="0043108A" w:rsidRDefault="00136FCE" w:rsidP="00136FCE">
            <w:pPr>
              <w:rPr>
                <w:rFonts w:ascii="Times New Roman" w:hAnsi="Times New Roman" w:cs="Times New Roman"/>
              </w:rPr>
            </w:pPr>
            <w:r w:rsidRPr="0043108A">
              <w:rPr>
                <w:rFonts w:ascii="Times New Roman" w:hAnsi="Times New Roman" w:cs="Times New Roman"/>
                <w:sz w:val="20"/>
                <w:szCs w:val="20"/>
                <w:lang w:val="ru-RU"/>
              </w:rPr>
              <w:t>8.05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5B1F49"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14CC29AF" w14:textId="77777777" w:rsidR="00136FCE" w:rsidRPr="0043108A" w:rsidRDefault="00136FCE" w:rsidP="00136FCE">
            <w:pPr>
              <w:rPr>
                <w:rFonts w:ascii="Times New Roman" w:hAnsi="Times New Roman" w:cs="Times New Roman"/>
                <w:lang w:val="ru-RU"/>
              </w:rPr>
            </w:pPr>
          </w:p>
        </w:tc>
      </w:tr>
      <w:tr w:rsidR="00136FCE" w:rsidRPr="0043108A" w14:paraId="1FD89C4E" w14:textId="77777777" w:rsidTr="00675227">
        <w:trPr>
          <w:trHeight w:hRule="exact" w:val="141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8730A6" w14:textId="77777777" w:rsidR="00136FCE" w:rsidRPr="0043108A" w:rsidRDefault="00136FCE" w:rsidP="00136FCE">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94.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6234EF"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sz w:val="20"/>
                <w:szCs w:val="20"/>
                <w:lang w:val="ru-RU" w:eastAsia="ru-RU"/>
              </w:rPr>
              <w:t xml:space="preserve">Введение в тему раздела «Зарубежная литература». </w:t>
            </w:r>
            <w:r w:rsidRPr="0043108A">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958C7D"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3B852E"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711399"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099EE9" w14:textId="5381F916"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11.05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231AE"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4BC760DD" w14:textId="77777777" w:rsidTr="00675227">
        <w:trPr>
          <w:trHeight w:hRule="exact" w:val="142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F129BC"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95.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DB037C"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color w:val="000000"/>
                <w:sz w:val="20"/>
                <w:szCs w:val="20"/>
                <w:lang w:val="ru-RU" w:eastAsia="ru-RU"/>
              </w:rPr>
              <w:t>Английские народные песенки. Сравниваем разные переводы одного и того же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21A55C"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170D3"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1FD2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BAC633" w14:textId="3C3D92D0"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12.05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C524901"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61FE0E2E" w14:textId="77777777" w:rsidTr="00675227">
        <w:trPr>
          <w:trHeight w:hRule="exact" w:val="1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BCC49"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96.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38E9BC"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color w:val="000000"/>
                <w:sz w:val="20"/>
                <w:szCs w:val="20"/>
                <w:shd w:val="clear" w:color="auto" w:fill="F7F5F5"/>
                <w:lang w:val="ru-RU"/>
              </w:rPr>
              <w:t>Характеристика авторской сказки: герои, особенности построения и языка.</w:t>
            </w:r>
            <w:r w:rsidRPr="0043108A">
              <w:rPr>
                <w:rFonts w:ascii="Times New Roman" w:eastAsia="Times New Roman" w:hAnsi="Times New Roman" w:cs="Times New Roman"/>
                <w:color w:val="000000"/>
                <w:sz w:val="20"/>
                <w:szCs w:val="20"/>
                <w:lang w:val="ru-RU" w:eastAsia="ru-RU"/>
              </w:rPr>
              <w:t xml:space="preserve">  Ш.</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Перро «Кот в сапогах»</w:t>
            </w:r>
            <w:r w:rsidRPr="0043108A">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B834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7F430"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FB486"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D3F6A" w14:textId="6DF8FFAB"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B68AF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74F0B9E5" w14:textId="77777777" w:rsidTr="008C3D32">
        <w:trPr>
          <w:trHeight w:hRule="exact" w:val="1419"/>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14:paraId="6A72DC7D"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97.</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14:paraId="5381A92F" w14:textId="77777777" w:rsidR="00136FCE" w:rsidRPr="0043108A" w:rsidRDefault="00136FCE" w:rsidP="00136FCE">
            <w:pPr>
              <w:rPr>
                <w:rFonts w:ascii="Times New Roman" w:hAnsi="Times New Roman" w:cs="Times New Roman"/>
                <w:sz w:val="20"/>
                <w:szCs w:val="20"/>
                <w:lang w:val="ru-RU"/>
              </w:rPr>
            </w:pPr>
            <w:r w:rsidRPr="0043108A">
              <w:rPr>
                <w:rFonts w:ascii="Times New Roman" w:hAnsi="Times New Roman" w:cs="Times New Roman"/>
                <w:color w:val="000000"/>
                <w:sz w:val="20"/>
                <w:szCs w:val="20"/>
                <w:shd w:val="clear" w:color="auto" w:fill="F7F5F5"/>
                <w:lang w:val="ru-RU"/>
              </w:rPr>
              <w:t xml:space="preserve"> </w:t>
            </w:r>
            <w:r w:rsidRPr="0043108A">
              <w:rPr>
                <w:rFonts w:ascii="Times New Roman" w:eastAsia="Times New Roman" w:hAnsi="Times New Roman" w:cs="Times New Roman"/>
                <w:color w:val="000000"/>
                <w:sz w:val="20"/>
                <w:szCs w:val="20"/>
                <w:lang w:val="ru-RU" w:eastAsia="ru-RU"/>
              </w:rPr>
              <w:t>Ш.</w:t>
            </w:r>
            <w:r w:rsidRPr="0043108A">
              <w:rPr>
                <w:rFonts w:ascii="Times New Roman" w:eastAsia="Times New Roman" w:hAnsi="Times New Roman" w:cs="Times New Roman"/>
                <w:color w:val="000000"/>
                <w:sz w:val="20"/>
                <w:szCs w:val="20"/>
                <w:lang w:eastAsia="ru-RU"/>
              </w:rPr>
              <w:t> </w:t>
            </w:r>
            <w:r w:rsidRPr="0043108A">
              <w:rPr>
                <w:rFonts w:ascii="Times New Roman" w:eastAsia="Times New Roman" w:hAnsi="Times New Roman" w:cs="Times New Roman"/>
                <w:color w:val="000000"/>
                <w:sz w:val="20"/>
                <w:szCs w:val="20"/>
                <w:lang w:val="ru-RU" w:eastAsia="ru-RU"/>
              </w:rPr>
              <w:t>Перро «Кот в сапогах».</w:t>
            </w:r>
            <w:r w:rsidRPr="0043108A">
              <w:rPr>
                <w:rFonts w:ascii="Times New Roman" w:hAnsi="Times New Roman" w:cs="Times New Roman"/>
                <w:color w:val="000000"/>
                <w:sz w:val="20"/>
                <w:szCs w:val="20"/>
                <w:shd w:val="clear" w:color="auto" w:fill="F7F5F5"/>
                <w:lang w:val="ru-RU"/>
              </w:rPr>
              <w:t xml:space="preserve"> Тема дружбы в произведениях зарубежных авторов.  </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304460FE" w14:textId="77777777" w:rsidR="00136FCE" w:rsidRPr="0043108A" w:rsidRDefault="00136FCE" w:rsidP="00136FCE">
            <w:pPr>
              <w:autoSpaceDE w:val="0"/>
              <w:autoSpaceDN w:val="0"/>
              <w:spacing w:before="100"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4A49BFD9"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14:paraId="0A51BDE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FFB9E" w14:textId="04754400"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18.05</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14:paraId="1D94EA64"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0F68D975" w14:textId="77777777" w:rsidTr="008C3D32">
        <w:trPr>
          <w:trHeight w:hRule="exact" w:val="2548"/>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14:paraId="52186F8A"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98.</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14:paraId="0E7BE9F6" w14:textId="77777777" w:rsidR="00136FCE" w:rsidRPr="0043108A" w:rsidRDefault="00136FCE" w:rsidP="00136FCE">
            <w:pPr>
              <w:rPr>
                <w:rFonts w:ascii="Times New Roman" w:hAnsi="Times New Roman" w:cs="Times New Roman"/>
                <w:lang w:val="ru-RU"/>
              </w:rPr>
            </w:pPr>
            <w:r w:rsidRPr="0043108A">
              <w:rPr>
                <w:rFonts w:ascii="Times New Roman" w:eastAsia="Times New Roman" w:hAnsi="Times New Roman" w:cs="Times New Roman"/>
                <w:color w:val="000000"/>
                <w:sz w:val="20"/>
                <w:szCs w:val="20"/>
                <w:lang w:val="ru-RU" w:eastAsia="ru-RU"/>
              </w:rPr>
              <w:t xml:space="preserve">Ш. Перро «Красная Шапочка». Е. Шварц «Красная Шапочка». </w:t>
            </w:r>
            <w:r w:rsidRPr="0043108A">
              <w:rPr>
                <w:rFonts w:ascii="Times New Roman" w:hAnsi="Times New Roman" w:cs="Times New Roman"/>
                <w:color w:val="000000"/>
                <w:sz w:val="20"/>
                <w:szCs w:val="20"/>
                <w:shd w:val="clear" w:color="auto" w:fill="F7F5F5"/>
                <w:lang w:val="ru-RU"/>
              </w:rPr>
              <w:t xml:space="preserve">  Составление плана художественного произведения: части текста, их главные темы.</w:t>
            </w:r>
            <w:r w:rsidRPr="0043108A">
              <w:rPr>
                <w:rFonts w:ascii="Times New Roman" w:eastAsia="Times New Roman" w:hAnsi="Times New Roman" w:cs="Times New Roman"/>
                <w:color w:val="000000"/>
                <w:sz w:val="20"/>
                <w:szCs w:val="20"/>
                <w:lang w:val="ru-RU" w:eastAsia="ru-RU"/>
              </w:rPr>
              <w:t xml:space="preserve"> Особенности пьесы. Инсценирование.</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14:paraId="42CB3A44"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14:paraId="09870984" w14:textId="77777777" w:rsidR="00136FCE" w:rsidRPr="0043108A" w:rsidRDefault="00136FCE" w:rsidP="00136FCE">
            <w:pPr>
              <w:rPr>
                <w:rFonts w:ascii="Times New Roman" w:hAnsi="Times New Roman" w:cs="Times New Roman"/>
                <w:lang w:val="ru-RU"/>
              </w:rPr>
            </w:pP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14:paraId="1C84B305"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9D484C9" w14:textId="21BE77AA"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19.05</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14:paraId="58F6CED0"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B2AC7C2" w14:textId="77777777" w:rsidTr="00675227">
        <w:trPr>
          <w:trHeight w:hRule="exact" w:val="35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6B1374"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lastRenderedPageBreak/>
              <w:t>99.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D61A96" w14:textId="77777777" w:rsidR="00136FCE" w:rsidRPr="0043108A" w:rsidRDefault="00136FCE" w:rsidP="00136FCE">
            <w:pPr>
              <w:rPr>
                <w:rFonts w:ascii="Times New Roman" w:eastAsia="Times New Roman" w:hAnsi="Times New Roman" w:cs="Times New Roman"/>
                <w:sz w:val="20"/>
                <w:szCs w:val="20"/>
                <w:lang w:val="ru-RU" w:eastAsia="ru-RU"/>
              </w:rPr>
            </w:pPr>
            <w:r w:rsidRPr="0043108A">
              <w:rPr>
                <w:rFonts w:ascii="Times New Roman" w:eastAsia="Times New Roman" w:hAnsi="Times New Roman" w:cs="Times New Roman"/>
                <w:sz w:val="20"/>
                <w:szCs w:val="20"/>
                <w:lang w:val="ru-RU" w:eastAsia="ru-RU"/>
              </w:rPr>
              <w:t>Рубрика «Как хорошо уметь читать»: Г. Х. Андерсен «Огниво». Самостоятельное чтение.</w:t>
            </w:r>
          </w:p>
          <w:p w14:paraId="62C6D75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5F5"/>
                <w:lang w:val="ru-RU"/>
              </w:rPr>
              <w:t xml:space="preserve">Составление плана художественного произведения: части текста, их главные темы. </w:t>
            </w:r>
            <w:r w:rsidRPr="0043108A">
              <w:rPr>
                <w:rFonts w:ascii="Times New Roman" w:hAnsi="Times New Roman" w:cs="Times New Roman"/>
                <w:color w:val="000000"/>
                <w:sz w:val="20"/>
                <w:szCs w:val="20"/>
                <w:shd w:val="clear" w:color="auto" w:fill="F7F5F5"/>
              </w:rPr>
              <w:t>Иллюстрации, их значение в раскрытии</w:t>
            </w:r>
            <w:r w:rsidRPr="0043108A">
              <w:rPr>
                <w:rFonts w:ascii="Times New Roman" w:hAnsi="Times New Roman" w:cs="Times New Roman"/>
                <w:color w:val="000000"/>
                <w:sz w:val="27"/>
                <w:szCs w:val="27"/>
                <w:shd w:val="clear" w:color="auto" w:fill="F7F5F5"/>
              </w:rPr>
              <w:t xml:space="preserve"> </w:t>
            </w:r>
            <w:r w:rsidRPr="0043108A">
              <w:rPr>
                <w:rFonts w:ascii="Times New Roman" w:hAnsi="Times New Roman" w:cs="Times New Roman"/>
                <w:color w:val="000000"/>
                <w:sz w:val="20"/>
                <w:szCs w:val="20"/>
                <w:shd w:val="clear" w:color="auto" w:fill="F7F5F5"/>
              </w:rPr>
              <w:t>содержания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3FFF33"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DEBCC"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BA149"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27715C" w14:textId="2301690F"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22.05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348DA4"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69F629C0" w14:textId="77777777" w:rsidTr="006D0B54">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E4EFF"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100.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9473B"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eastAsia="ru-RU"/>
              </w:rPr>
              <w:t>Рубрика «</w:t>
            </w:r>
            <w:r w:rsidRPr="0043108A">
              <w:rPr>
                <w:rFonts w:ascii="Times New Roman" w:eastAsia="Times New Roman" w:hAnsi="Times New Roman" w:cs="Times New Roman"/>
                <w:color w:val="000000"/>
                <w:sz w:val="20"/>
                <w:szCs w:val="20"/>
                <w:lang w:val="ru-RU" w:eastAsia="ru-RU"/>
              </w:rPr>
              <w:t xml:space="preserve">Поговорим о самом главном»: французская народная песенка « Сьюзон и мотылек», немецкая народная песенка «Знают мамы, знают дети…». </w:t>
            </w:r>
            <w:r w:rsidRPr="0043108A">
              <w:rPr>
                <w:rFonts w:ascii="Times New Roman" w:eastAsia="Times New Roman" w:hAnsi="Times New Roman" w:cs="Times New Roman"/>
                <w:color w:val="000000"/>
                <w:sz w:val="20"/>
                <w:szCs w:val="20"/>
                <w:lang w:eastAsia="ru-RU"/>
              </w:rPr>
              <w:t>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DE7DEB"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919842"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8AE76E"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DD3D6D" w14:textId="0828360D"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8A6FF7"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r w:rsidR="00136FCE" w:rsidRPr="0043108A" w14:paraId="5ECF0CB4" w14:textId="77777777" w:rsidTr="00677C5A">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AC8E7B"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101.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E2D575"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 xml:space="preserve">Проверочная работа по разделу </w:t>
            </w:r>
            <w:r w:rsidRPr="0043108A">
              <w:rPr>
                <w:rFonts w:ascii="Times New Roman" w:eastAsia="Times New Roman" w:hAnsi="Times New Roman" w:cs="Times New Roman"/>
                <w:sz w:val="20"/>
                <w:szCs w:val="20"/>
                <w:lang w:val="ru-RU" w:eastAsia="ru-RU"/>
              </w:rPr>
              <w:t>«Зарубежная литература»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223BBFF"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02550"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D45BAF"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CE1872" w14:textId="3B1F4861"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26.05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8CBF62" w14:textId="77777777" w:rsidR="00136FCE" w:rsidRPr="0043108A" w:rsidRDefault="00136FCE" w:rsidP="00136FCE">
            <w:pPr>
              <w:rPr>
                <w:rFonts w:ascii="Times New Roman" w:hAnsi="Times New Roman" w:cs="Times New Roman"/>
                <w:color w:val="000000"/>
                <w:sz w:val="20"/>
                <w:szCs w:val="20"/>
                <w:shd w:val="clear" w:color="auto" w:fill="F7FDF7"/>
                <w:lang w:val="ru-RU"/>
              </w:rPr>
            </w:pPr>
            <w:r w:rsidRPr="0043108A">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3296D0A5" w14:textId="77777777" w:rsidR="00136FCE" w:rsidRPr="0043108A" w:rsidRDefault="00136FCE" w:rsidP="00136FCE">
            <w:pPr>
              <w:rPr>
                <w:rFonts w:ascii="Times New Roman" w:hAnsi="Times New Roman" w:cs="Times New Roman"/>
                <w:lang w:val="ru-RU"/>
              </w:rPr>
            </w:pPr>
          </w:p>
        </w:tc>
      </w:tr>
      <w:tr w:rsidR="00136FCE" w:rsidRPr="0043108A" w14:paraId="31A05B19" w14:textId="77777777" w:rsidTr="006D0B54">
        <w:trPr>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2734A9"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102.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C22B2" w14:textId="77777777" w:rsidR="00136FCE" w:rsidRPr="0043108A" w:rsidRDefault="00136FCE" w:rsidP="00136FCE">
            <w:pPr>
              <w:rPr>
                <w:rFonts w:ascii="Times New Roman" w:hAnsi="Times New Roman" w:cs="Times New Roman"/>
                <w:sz w:val="20"/>
                <w:szCs w:val="20"/>
                <w:lang w:val="ru-RU"/>
              </w:rPr>
            </w:pPr>
            <w:r w:rsidRPr="0043108A">
              <w:rPr>
                <w:rFonts w:ascii="Times New Roman" w:eastAsia="Times New Roman" w:hAnsi="Times New Roman" w:cs="Times New Roman"/>
                <w:sz w:val="20"/>
                <w:szCs w:val="20"/>
                <w:lang w:val="ru-RU"/>
              </w:rPr>
              <w:t>Экскурсия в библиотеку, ориентировка в пространстве школьной библиотеки, работа с тематическим каталогом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6BBE57" w14:textId="77777777" w:rsidR="00136FCE" w:rsidRPr="0043108A" w:rsidRDefault="00136FCE" w:rsidP="00136FCE">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71C183" w14:textId="77777777" w:rsidR="00136FCE" w:rsidRPr="0043108A" w:rsidRDefault="00136FCE" w:rsidP="00136FCE">
            <w:pPr>
              <w:rPr>
                <w:rFonts w:ascii="Times New Roman" w:hAnsi="Times New Roman" w:cs="Times New Roman"/>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197103" w14:textId="77777777" w:rsidR="00136FCE" w:rsidRPr="0043108A" w:rsidRDefault="00136FCE" w:rsidP="00136FCE">
            <w:pPr>
              <w:rPr>
                <w:rFonts w:ascii="Times New Roman" w:hAnsi="Times New Roman" w:cs="Times New Roman"/>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1189AA" w14:textId="3A287B7E" w:rsidR="00136FCE" w:rsidRPr="0043108A" w:rsidRDefault="00136FCE" w:rsidP="00136FCE">
            <w:pPr>
              <w:rPr>
                <w:rFonts w:ascii="Times New Roman" w:hAnsi="Times New Roman" w:cs="Times New Roman"/>
                <w:lang w:val="ru-RU"/>
              </w:rPr>
            </w:pPr>
            <w:r w:rsidRPr="0043108A">
              <w:rPr>
                <w:rFonts w:ascii="Times New Roman" w:hAnsi="Times New Roman" w:cs="Times New Roman"/>
                <w:sz w:val="20"/>
                <w:szCs w:val="20"/>
                <w:lang w:val="ru-RU"/>
              </w:rPr>
              <w:t>29.05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DADEC0" w14:textId="77777777" w:rsidR="00136FCE" w:rsidRPr="0043108A" w:rsidRDefault="00136FCE" w:rsidP="00136FCE">
            <w:pPr>
              <w:rPr>
                <w:rFonts w:ascii="Times New Roman" w:hAnsi="Times New Roman" w:cs="Times New Roman"/>
                <w:lang w:val="ru-RU"/>
              </w:rPr>
            </w:pPr>
            <w:r w:rsidRPr="0043108A">
              <w:rPr>
                <w:rFonts w:ascii="Times New Roman" w:hAnsi="Times New Roman" w:cs="Times New Roman"/>
                <w:color w:val="000000"/>
                <w:sz w:val="20"/>
                <w:szCs w:val="20"/>
                <w:shd w:val="clear" w:color="auto" w:fill="F7FDF7"/>
                <w:lang w:val="ru-RU"/>
              </w:rPr>
              <w:t>Текущий контроль</w:t>
            </w:r>
          </w:p>
        </w:tc>
      </w:tr>
    </w:tbl>
    <w:p w14:paraId="6FD39569" w14:textId="77777777" w:rsidR="00FA0094" w:rsidRPr="0043108A" w:rsidRDefault="00FA0094">
      <w:pPr>
        <w:autoSpaceDE w:val="0"/>
        <w:autoSpaceDN w:val="0"/>
        <w:spacing w:after="66" w:line="220" w:lineRule="exact"/>
        <w:rPr>
          <w:rFonts w:ascii="Times New Roman" w:hAnsi="Times New Roman" w:cs="Times New Roman"/>
          <w:lang w:val="ru-RU"/>
        </w:rPr>
      </w:pPr>
    </w:p>
    <w:tbl>
      <w:tblPr>
        <w:tblW w:w="0" w:type="auto"/>
        <w:tblInd w:w="6" w:type="dxa"/>
        <w:tblLayout w:type="fixed"/>
        <w:tblLook w:val="04A0" w:firstRow="1" w:lastRow="0" w:firstColumn="1" w:lastColumn="0" w:noHBand="0" w:noVBand="1"/>
      </w:tblPr>
      <w:tblGrid>
        <w:gridCol w:w="3686"/>
        <w:gridCol w:w="732"/>
        <w:gridCol w:w="1620"/>
        <w:gridCol w:w="4514"/>
      </w:tblGrid>
      <w:tr w:rsidR="00FA0094" w:rsidRPr="0043108A" w14:paraId="0AA97CCE" w14:textId="77777777">
        <w:trPr>
          <w:trHeight w:hRule="exact" w:val="808"/>
        </w:trPr>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7DA5A" w14:textId="77777777" w:rsidR="00FA0094" w:rsidRPr="0043108A" w:rsidRDefault="004D0291">
            <w:pPr>
              <w:autoSpaceDE w:val="0"/>
              <w:autoSpaceDN w:val="0"/>
              <w:spacing w:before="98" w:after="0" w:line="262" w:lineRule="auto"/>
              <w:ind w:left="72" w:right="144"/>
              <w:rPr>
                <w:rFonts w:ascii="Times New Roman" w:hAnsi="Times New Roman" w:cs="Times New Roman"/>
                <w:lang w:val="ru-RU"/>
              </w:rPr>
            </w:pPr>
            <w:r w:rsidRPr="0043108A">
              <w:rPr>
                <w:rFonts w:ascii="Times New Roman" w:eastAsia="Times New Roman" w:hAnsi="Times New Roman" w:cs="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207640" w14:textId="77777777" w:rsidR="00FA0094" w:rsidRPr="0043108A" w:rsidRDefault="006D0B54">
            <w:pPr>
              <w:autoSpaceDE w:val="0"/>
              <w:autoSpaceDN w:val="0"/>
              <w:spacing w:before="98" w:after="0" w:line="230" w:lineRule="auto"/>
              <w:ind w:left="72"/>
              <w:rPr>
                <w:rFonts w:ascii="Times New Roman" w:hAnsi="Times New Roman" w:cs="Times New Roman"/>
              </w:rPr>
            </w:pPr>
            <w:r w:rsidRPr="0043108A">
              <w:rPr>
                <w:rFonts w:ascii="Times New Roman" w:eastAsia="Times New Roman" w:hAnsi="Times New Roman" w:cs="Times New Roman"/>
                <w:color w:val="000000"/>
                <w:sz w:val="24"/>
              </w:rPr>
              <w:t>102</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56100" w14:textId="31E85CAF" w:rsidR="00FA0094" w:rsidRPr="0043108A" w:rsidRDefault="00FA4F23">
            <w:pPr>
              <w:autoSpaceDE w:val="0"/>
              <w:autoSpaceDN w:val="0"/>
              <w:spacing w:before="98" w:after="0" w:line="230" w:lineRule="auto"/>
              <w:ind w:left="72"/>
              <w:rPr>
                <w:rFonts w:ascii="Times New Roman" w:hAnsi="Times New Roman" w:cs="Times New Roman"/>
                <w:lang w:val="ru-RU"/>
              </w:rPr>
            </w:pPr>
            <w:r w:rsidRPr="0043108A">
              <w:rPr>
                <w:rFonts w:ascii="Times New Roman" w:eastAsia="Times New Roman" w:hAnsi="Times New Roman" w:cs="Times New Roman"/>
                <w:color w:val="000000"/>
                <w:sz w:val="24"/>
                <w:lang w:val="ru-RU"/>
              </w:rPr>
              <w:t>9</w:t>
            </w:r>
          </w:p>
        </w:tc>
        <w:tc>
          <w:tcPr>
            <w:tcW w:w="45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46F81F" w14:textId="77777777" w:rsidR="00FA0094" w:rsidRPr="0043108A" w:rsidRDefault="00C429B6">
            <w:pPr>
              <w:rPr>
                <w:rFonts w:ascii="Times New Roman" w:hAnsi="Times New Roman" w:cs="Times New Roman"/>
                <w:lang w:val="ru-RU"/>
              </w:rPr>
            </w:pPr>
            <w:r w:rsidRPr="0043108A">
              <w:rPr>
                <w:rFonts w:ascii="Times New Roman" w:hAnsi="Times New Roman" w:cs="Times New Roman"/>
                <w:lang w:val="ru-RU"/>
              </w:rPr>
              <w:t>2</w:t>
            </w:r>
          </w:p>
        </w:tc>
      </w:tr>
    </w:tbl>
    <w:p w14:paraId="23259F83" w14:textId="77777777" w:rsidR="00FA0094" w:rsidRPr="0043108A" w:rsidRDefault="00FA0094">
      <w:pPr>
        <w:autoSpaceDE w:val="0"/>
        <w:autoSpaceDN w:val="0"/>
        <w:spacing w:after="0" w:line="14" w:lineRule="exact"/>
        <w:rPr>
          <w:rFonts w:ascii="Times New Roman" w:hAnsi="Times New Roman" w:cs="Times New Roman"/>
        </w:rPr>
      </w:pPr>
    </w:p>
    <w:p w14:paraId="756532AA" w14:textId="77777777" w:rsidR="00FA0094" w:rsidRPr="0043108A" w:rsidRDefault="00FA0094">
      <w:pPr>
        <w:rPr>
          <w:rFonts w:ascii="Times New Roman" w:hAnsi="Times New Roman" w:cs="Times New Roman"/>
        </w:rPr>
        <w:sectPr w:rsidR="00FA0094" w:rsidRPr="0043108A">
          <w:pgSz w:w="11900" w:h="16840"/>
          <w:pgMar w:top="284" w:right="650" w:bottom="1440" w:left="666" w:header="720" w:footer="720" w:gutter="0"/>
          <w:cols w:space="720" w:equalWidth="0">
            <w:col w:w="10584" w:space="0"/>
          </w:cols>
          <w:docGrid w:linePitch="360"/>
        </w:sectPr>
      </w:pPr>
    </w:p>
    <w:p w14:paraId="465587F0" w14:textId="77777777" w:rsidR="00FA0094" w:rsidRPr="0043108A" w:rsidRDefault="00FA0094">
      <w:pPr>
        <w:autoSpaceDE w:val="0"/>
        <w:autoSpaceDN w:val="0"/>
        <w:spacing w:after="78" w:line="220" w:lineRule="exact"/>
        <w:rPr>
          <w:rFonts w:ascii="Times New Roman" w:hAnsi="Times New Roman" w:cs="Times New Roman"/>
        </w:rPr>
      </w:pPr>
    </w:p>
    <w:p w14:paraId="5A4CD67B" w14:textId="77777777" w:rsidR="00FA0094" w:rsidRPr="0043108A" w:rsidRDefault="004D0291">
      <w:pPr>
        <w:autoSpaceDE w:val="0"/>
        <w:autoSpaceDN w:val="0"/>
        <w:spacing w:after="0" w:line="230" w:lineRule="auto"/>
        <w:rPr>
          <w:rFonts w:ascii="Times New Roman" w:hAnsi="Times New Roman" w:cs="Times New Roman"/>
        </w:rPr>
      </w:pPr>
      <w:r w:rsidRPr="0043108A">
        <w:rPr>
          <w:rFonts w:ascii="Times New Roman" w:eastAsia="Times New Roman" w:hAnsi="Times New Roman" w:cs="Times New Roman"/>
          <w:b/>
          <w:color w:val="000000"/>
          <w:sz w:val="24"/>
        </w:rPr>
        <w:t xml:space="preserve">УЧЕБНО-МЕТОДИЧЕСКОЕ ОБЕСПЕЧЕНИЕ ОБРАЗОВАТЕЛЬНОГО ПРОЦЕССА </w:t>
      </w:r>
    </w:p>
    <w:p w14:paraId="50CD13C9" w14:textId="77777777" w:rsidR="00FA0094" w:rsidRPr="0043108A" w:rsidRDefault="004D0291">
      <w:pPr>
        <w:autoSpaceDE w:val="0"/>
        <w:autoSpaceDN w:val="0"/>
        <w:spacing w:before="346" w:after="0" w:line="230" w:lineRule="auto"/>
        <w:rPr>
          <w:rFonts w:ascii="Times New Roman" w:hAnsi="Times New Roman" w:cs="Times New Roman"/>
        </w:rPr>
      </w:pPr>
      <w:r w:rsidRPr="0043108A">
        <w:rPr>
          <w:rFonts w:ascii="Times New Roman" w:eastAsia="Times New Roman" w:hAnsi="Times New Roman" w:cs="Times New Roman"/>
          <w:b/>
          <w:color w:val="000000"/>
          <w:sz w:val="24"/>
        </w:rPr>
        <w:t>ОБЯЗАТЕЛЬНЫЕ УЧЕБНЫЕ МАТЕРИАЛЫ ДЛЯ УЧЕНИКА</w:t>
      </w:r>
    </w:p>
    <w:p w14:paraId="667CDD75" w14:textId="77777777" w:rsidR="00FA0094" w:rsidRPr="0043108A" w:rsidRDefault="004D0291">
      <w:pPr>
        <w:autoSpaceDE w:val="0"/>
        <w:autoSpaceDN w:val="0"/>
        <w:spacing w:before="166" w:after="0" w:line="271" w:lineRule="auto"/>
        <w:ind w:right="864"/>
        <w:rPr>
          <w:rFonts w:ascii="Times New Roman" w:hAnsi="Times New Roman" w:cs="Times New Roman"/>
          <w:lang w:val="ru-RU"/>
        </w:rPr>
      </w:pPr>
      <w:r w:rsidRPr="0043108A">
        <w:rPr>
          <w:rFonts w:ascii="Times New Roman" w:eastAsia="Times New Roman" w:hAnsi="Times New Roman" w:cs="Times New Roman"/>
          <w:color w:val="000000"/>
          <w:sz w:val="24"/>
          <w:lang w:val="ru-RU"/>
        </w:rPr>
        <w:t xml:space="preserve">Климанова Л.Ф., Горецкий В.Г., Голованова М.В. и другие, Литературное чтение (в 2 частях). Учебник. 2 класс. Акционерное общество «Издательство «Просвещение»; </w:t>
      </w:r>
      <w:r w:rsidRPr="0043108A">
        <w:rPr>
          <w:rFonts w:ascii="Times New Roman" w:hAnsi="Times New Roman" w:cs="Times New Roman"/>
          <w:lang w:val="ru-RU"/>
        </w:rPr>
        <w:br/>
      </w:r>
      <w:r w:rsidRPr="0043108A">
        <w:rPr>
          <w:rFonts w:ascii="Times New Roman" w:eastAsia="Times New Roman" w:hAnsi="Times New Roman" w:cs="Times New Roman"/>
          <w:color w:val="000000"/>
          <w:sz w:val="24"/>
          <w:lang w:val="ru-RU"/>
        </w:rPr>
        <w:t>Введите свой вариант:</w:t>
      </w:r>
    </w:p>
    <w:p w14:paraId="5F48D0BB" w14:textId="77777777" w:rsidR="00FA0094" w:rsidRPr="0043108A" w:rsidRDefault="004D0291">
      <w:pPr>
        <w:autoSpaceDE w:val="0"/>
        <w:autoSpaceDN w:val="0"/>
        <w:spacing w:before="262"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МЕТОДИЧЕСКИЕ МАТЕРИАЛЫ ДЛЯ УЧИТЕЛЯ</w:t>
      </w:r>
    </w:p>
    <w:p w14:paraId="077C801C" w14:textId="77777777" w:rsidR="00FA0094" w:rsidRPr="0043108A" w:rsidRDefault="004D0291">
      <w:pPr>
        <w:autoSpaceDE w:val="0"/>
        <w:autoSpaceDN w:val="0"/>
        <w:spacing w:before="262" w:after="0" w:line="230" w:lineRule="auto"/>
        <w:rPr>
          <w:rFonts w:ascii="Times New Roman" w:hAnsi="Times New Roman" w:cs="Times New Roman"/>
          <w:lang w:val="ru-RU"/>
        </w:rPr>
      </w:pPr>
      <w:r w:rsidRPr="0043108A">
        <w:rPr>
          <w:rFonts w:ascii="Times New Roman" w:eastAsia="Times New Roman" w:hAnsi="Times New Roman" w:cs="Times New Roman"/>
          <w:b/>
          <w:color w:val="000000"/>
          <w:sz w:val="24"/>
          <w:lang w:val="ru-RU"/>
        </w:rPr>
        <w:t>ЦИФРОВЫЕ ОБРАЗОВАТЕЛЬНЫЕ РЕСУРСЫ И РЕСУРСЫ СЕТИ ИНТЕРНЕТ</w:t>
      </w:r>
    </w:p>
    <w:p w14:paraId="4B2296DD" w14:textId="27DF17D4" w:rsidR="00FA4F23" w:rsidRPr="0043108A" w:rsidRDefault="00FA4F23" w:rsidP="00FA4F23">
      <w:pPr>
        <w:autoSpaceDE w:val="0"/>
        <w:autoSpaceDN w:val="0"/>
        <w:spacing w:before="78" w:after="0" w:line="252" w:lineRule="auto"/>
        <w:rPr>
          <w:rFonts w:ascii="Times New Roman" w:eastAsia="Times New Roman" w:hAnsi="Times New Roman" w:cs="Times New Roman"/>
          <w:color w:val="000000"/>
          <w:w w:val="97"/>
          <w:sz w:val="24"/>
          <w:szCs w:val="24"/>
          <w:lang w:val="ru-RU"/>
        </w:rPr>
      </w:pPr>
      <w:r w:rsidRPr="0043108A">
        <w:rPr>
          <w:rFonts w:ascii="Times New Roman" w:hAnsi="Times New Roman" w:cs="Times New Roman"/>
          <w:sz w:val="24"/>
          <w:szCs w:val="24"/>
          <w:lang w:val="ru-RU"/>
        </w:rPr>
        <w:t xml:space="preserve">  </w:t>
      </w:r>
      <w:hyperlink r:id="rId129" w:history="1">
        <w:r w:rsidRPr="0043108A">
          <w:rPr>
            <w:rStyle w:val="aff8"/>
            <w:rFonts w:ascii="Times New Roman" w:eastAsia="Times New Roman" w:hAnsi="Times New Roman" w:cs="Times New Roman"/>
            <w:w w:val="97"/>
            <w:sz w:val="24"/>
            <w:szCs w:val="24"/>
          </w:rPr>
          <w:t>https</w:t>
        </w:r>
        <w:r w:rsidRPr="0043108A">
          <w:rPr>
            <w:rStyle w:val="aff8"/>
            <w:rFonts w:ascii="Times New Roman" w:eastAsia="Times New Roman" w:hAnsi="Times New Roman" w:cs="Times New Roman"/>
            <w:w w:val="97"/>
            <w:sz w:val="24"/>
            <w:szCs w:val="24"/>
            <w:lang w:val="ru-RU"/>
          </w:rPr>
          <w:t>://</w:t>
        </w:r>
        <w:r w:rsidRPr="0043108A">
          <w:rPr>
            <w:rStyle w:val="aff8"/>
            <w:rFonts w:ascii="Times New Roman" w:eastAsia="Times New Roman" w:hAnsi="Times New Roman" w:cs="Times New Roman"/>
            <w:w w:val="97"/>
            <w:sz w:val="24"/>
            <w:szCs w:val="24"/>
          </w:rPr>
          <w:t>quizizz</w:t>
        </w:r>
        <w:r w:rsidRPr="0043108A">
          <w:rPr>
            <w:rStyle w:val="aff8"/>
            <w:rFonts w:ascii="Times New Roman" w:eastAsia="Times New Roman" w:hAnsi="Times New Roman" w:cs="Times New Roman"/>
            <w:w w:val="97"/>
            <w:sz w:val="24"/>
            <w:szCs w:val="24"/>
            <w:lang w:val="ru-RU"/>
          </w:rPr>
          <w:t>.</w:t>
        </w:r>
        <w:r w:rsidRPr="0043108A">
          <w:rPr>
            <w:rStyle w:val="aff8"/>
            <w:rFonts w:ascii="Times New Roman" w:eastAsia="Times New Roman" w:hAnsi="Times New Roman" w:cs="Times New Roman"/>
            <w:w w:val="97"/>
            <w:sz w:val="24"/>
            <w:szCs w:val="24"/>
          </w:rPr>
          <w:t>com</w:t>
        </w:r>
        <w:r w:rsidRPr="0043108A">
          <w:rPr>
            <w:rStyle w:val="aff8"/>
            <w:rFonts w:ascii="Times New Roman" w:eastAsia="Times New Roman" w:hAnsi="Times New Roman" w:cs="Times New Roman"/>
            <w:w w:val="97"/>
            <w:sz w:val="24"/>
            <w:szCs w:val="24"/>
            <w:lang w:val="ru-RU"/>
          </w:rPr>
          <w:t>/</w:t>
        </w:r>
      </w:hyperlink>
      <w:r w:rsidRPr="0043108A">
        <w:rPr>
          <w:rFonts w:ascii="Times New Roman" w:eastAsia="Times New Roman" w:hAnsi="Times New Roman" w:cs="Times New Roman"/>
          <w:color w:val="000000"/>
          <w:w w:val="97"/>
          <w:sz w:val="24"/>
          <w:szCs w:val="24"/>
          <w:lang w:val="ru-RU"/>
        </w:rPr>
        <w:t xml:space="preserve"> </w:t>
      </w:r>
    </w:p>
    <w:p w14:paraId="090282F1" w14:textId="77777777"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0" w:history="1">
        <w:r w:rsidR="00FA4F23" w:rsidRPr="0043108A">
          <w:rPr>
            <w:rStyle w:val="aff8"/>
            <w:rFonts w:ascii="Times New Roman" w:eastAsia="Times New Roman" w:hAnsi="Times New Roman" w:cs="Times New Roman"/>
            <w:w w:val="97"/>
            <w:sz w:val="24"/>
            <w:szCs w:val="24"/>
            <w:lang w:val="ru-RU"/>
          </w:rPr>
          <w:t>https://nearpod.com/</w:t>
        </w:r>
      </w:hyperlink>
      <w:r w:rsidR="00FA4F23" w:rsidRPr="0043108A">
        <w:rPr>
          <w:rFonts w:ascii="Times New Roman" w:eastAsia="Times New Roman" w:hAnsi="Times New Roman" w:cs="Times New Roman"/>
          <w:color w:val="000000"/>
          <w:w w:val="97"/>
          <w:sz w:val="24"/>
          <w:szCs w:val="24"/>
          <w:lang w:val="ru-RU"/>
        </w:rPr>
        <w:t xml:space="preserve"> </w:t>
      </w:r>
    </w:p>
    <w:p w14:paraId="4066052F" w14:textId="77777777"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1" w:history="1">
        <w:r w:rsidR="00FA4F23" w:rsidRPr="0043108A">
          <w:rPr>
            <w:rStyle w:val="aff8"/>
            <w:rFonts w:ascii="Times New Roman" w:eastAsia="Times New Roman" w:hAnsi="Times New Roman" w:cs="Times New Roman"/>
            <w:w w:val="97"/>
            <w:sz w:val="24"/>
            <w:szCs w:val="24"/>
            <w:lang w:val="ru-RU"/>
          </w:rPr>
          <w:t>https://www.plickers.com/</w:t>
        </w:r>
      </w:hyperlink>
      <w:r w:rsidR="00FA4F23" w:rsidRPr="0043108A">
        <w:rPr>
          <w:rFonts w:ascii="Times New Roman" w:eastAsia="Times New Roman" w:hAnsi="Times New Roman" w:cs="Times New Roman"/>
          <w:color w:val="000000"/>
          <w:w w:val="97"/>
          <w:sz w:val="24"/>
          <w:szCs w:val="24"/>
          <w:lang w:val="ru-RU"/>
        </w:rPr>
        <w:t xml:space="preserve"> </w:t>
      </w:r>
    </w:p>
    <w:p w14:paraId="24E1A74E" w14:textId="77777777"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2" w:history="1">
        <w:r w:rsidR="00FA4F23" w:rsidRPr="0043108A">
          <w:rPr>
            <w:rStyle w:val="aff8"/>
            <w:rFonts w:ascii="Times New Roman" w:eastAsia="Times New Roman" w:hAnsi="Times New Roman" w:cs="Times New Roman"/>
            <w:w w:val="97"/>
            <w:sz w:val="24"/>
            <w:szCs w:val="24"/>
            <w:lang w:val="ru-RU"/>
          </w:rPr>
          <w:t>https://genial.ly/</w:t>
        </w:r>
      </w:hyperlink>
      <w:r w:rsidR="00FA4F23" w:rsidRPr="0043108A">
        <w:rPr>
          <w:rFonts w:ascii="Times New Roman" w:eastAsia="Times New Roman" w:hAnsi="Times New Roman" w:cs="Times New Roman"/>
          <w:color w:val="000000"/>
          <w:w w:val="97"/>
          <w:sz w:val="24"/>
          <w:szCs w:val="24"/>
          <w:lang w:val="ru-RU"/>
        </w:rPr>
        <w:t xml:space="preserve"> </w:t>
      </w:r>
    </w:p>
    <w:p w14:paraId="7FDC1CE5" w14:textId="77777777"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3" w:history="1">
        <w:r w:rsidR="00FA4F23" w:rsidRPr="0043108A">
          <w:rPr>
            <w:rStyle w:val="aff8"/>
            <w:rFonts w:ascii="Times New Roman" w:eastAsia="Times New Roman" w:hAnsi="Times New Roman" w:cs="Times New Roman"/>
            <w:w w:val="97"/>
            <w:sz w:val="24"/>
            <w:szCs w:val="24"/>
            <w:lang w:val="ru-RU"/>
          </w:rPr>
          <w:t>https://www.zipgrade.com/</w:t>
        </w:r>
      </w:hyperlink>
      <w:r w:rsidR="00FA4F23" w:rsidRPr="0043108A">
        <w:rPr>
          <w:rFonts w:ascii="Times New Roman" w:eastAsia="Times New Roman" w:hAnsi="Times New Roman" w:cs="Times New Roman"/>
          <w:color w:val="000000"/>
          <w:w w:val="97"/>
          <w:sz w:val="24"/>
          <w:szCs w:val="24"/>
          <w:lang w:val="ru-RU"/>
        </w:rPr>
        <w:t xml:space="preserve"> </w:t>
      </w:r>
    </w:p>
    <w:p w14:paraId="3A4D7AEC" w14:textId="3842F4C3"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4" w:history="1">
        <w:r w:rsidR="00FA4F23" w:rsidRPr="0043108A">
          <w:rPr>
            <w:rStyle w:val="aff8"/>
            <w:rFonts w:ascii="Times New Roman" w:eastAsia="Times New Roman" w:hAnsi="Times New Roman" w:cs="Times New Roman"/>
            <w:w w:val="97"/>
            <w:sz w:val="24"/>
            <w:szCs w:val="24"/>
            <w:lang w:val="ru-RU"/>
          </w:rPr>
          <w:t>https://www.umaigra.com/</w:t>
        </w:r>
      </w:hyperlink>
      <w:r w:rsidR="00FA4F23" w:rsidRPr="0043108A">
        <w:rPr>
          <w:rFonts w:ascii="Times New Roman" w:eastAsia="Times New Roman" w:hAnsi="Times New Roman" w:cs="Times New Roman"/>
          <w:color w:val="000000"/>
          <w:w w:val="97"/>
          <w:sz w:val="24"/>
          <w:szCs w:val="24"/>
          <w:lang w:val="ru-RU"/>
        </w:rPr>
        <w:t xml:space="preserve"> </w:t>
      </w:r>
    </w:p>
    <w:p w14:paraId="497181C8" w14:textId="77777777"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5" w:history="1">
        <w:r w:rsidR="00FA4F23" w:rsidRPr="0043108A">
          <w:rPr>
            <w:rStyle w:val="aff8"/>
            <w:rFonts w:ascii="Times New Roman" w:eastAsia="Times New Roman" w:hAnsi="Times New Roman" w:cs="Times New Roman"/>
            <w:w w:val="97"/>
            <w:sz w:val="24"/>
            <w:szCs w:val="24"/>
            <w:lang w:val="ru-RU"/>
          </w:rPr>
          <w:t>https://worksheets.ru/</w:t>
        </w:r>
      </w:hyperlink>
      <w:r w:rsidR="00FA4F23" w:rsidRPr="0043108A">
        <w:rPr>
          <w:rFonts w:ascii="Times New Roman" w:eastAsia="Times New Roman" w:hAnsi="Times New Roman" w:cs="Times New Roman"/>
          <w:color w:val="000000"/>
          <w:w w:val="97"/>
          <w:sz w:val="24"/>
          <w:szCs w:val="24"/>
          <w:lang w:val="ru-RU"/>
        </w:rPr>
        <w:t xml:space="preserve"> </w:t>
      </w:r>
    </w:p>
    <w:p w14:paraId="228CAB87" w14:textId="77777777"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6" w:history="1">
        <w:r w:rsidR="00FA4F23" w:rsidRPr="0043108A">
          <w:rPr>
            <w:rStyle w:val="aff8"/>
            <w:rFonts w:ascii="Times New Roman" w:eastAsia="Times New Roman" w:hAnsi="Times New Roman" w:cs="Times New Roman"/>
            <w:w w:val="97"/>
            <w:sz w:val="24"/>
            <w:szCs w:val="24"/>
            <w:lang w:val="ru-RU"/>
          </w:rPr>
          <w:t>https://www.liveworksheets.com/</w:t>
        </w:r>
      </w:hyperlink>
      <w:r w:rsidR="00FA4F23" w:rsidRPr="0043108A">
        <w:rPr>
          <w:rFonts w:ascii="Times New Roman" w:eastAsia="Times New Roman" w:hAnsi="Times New Roman" w:cs="Times New Roman"/>
          <w:color w:val="000000"/>
          <w:w w:val="97"/>
          <w:sz w:val="24"/>
          <w:szCs w:val="24"/>
          <w:lang w:val="ru-RU"/>
        </w:rPr>
        <w:t xml:space="preserve"> </w:t>
      </w:r>
    </w:p>
    <w:p w14:paraId="099D13AB" w14:textId="77777777"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7" w:history="1">
        <w:r w:rsidR="00FA4F23" w:rsidRPr="0043108A">
          <w:rPr>
            <w:rStyle w:val="aff8"/>
            <w:rFonts w:ascii="Times New Roman" w:eastAsia="Times New Roman" w:hAnsi="Times New Roman" w:cs="Times New Roman"/>
            <w:w w:val="97"/>
            <w:sz w:val="24"/>
            <w:szCs w:val="24"/>
            <w:lang w:val="ru-RU"/>
          </w:rPr>
          <w:t>https://udoba.org/</w:t>
        </w:r>
      </w:hyperlink>
      <w:r w:rsidR="00FA4F23" w:rsidRPr="0043108A">
        <w:rPr>
          <w:rFonts w:ascii="Times New Roman" w:eastAsia="Times New Roman" w:hAnsi="Times New Roman" w:cs="Times New Roman"/>
          <w:color w:val="000000"/>
          <w:w w:val="97"/>
          <w:sz w:val="24"/>
          <w:szCs w:val="24"/>
          <w:lang w:val="ru-RU"/>
        </w:rPr>
        <w:t xml:space="preserve"> </w:t>
      </w:r>
    </w:p>
    <w:p w14:paraId="6A082E62" w14:textId="77777777" w:rsidR="00FA4F23" w:rsidRPr="0043108A" w:rsidRDefault="0043108A" w:rsidP="00FA4F23">
      <w:pPr>
        <w:autoSpaceDE w:val="0"/>
        <w:autoSpaceDN w:val="0"/>
        <w:spacing w:before="78" w:after="0" w:line="252" w:lineRule="auto"/>
        <w:ind w:left="72"/>
        <w:rPr>
          <w:rFonts w:ascii="Times New Roman" w:eastAsia="Times New Roman" w:hAnsi="Times New Roman" w:cs="Times New Roman"/>
          <w:color w:val="000000"/>
          <w:w w:val="97"/>
          <w:sz w:val="24"/>
          <w:szCs w:val="24"/>
          <w:lang w:val="ru-RU"/>
        </w:rPr>
      </w:pPr>
      <w:hyperlink r:id="rId138" w:history="1">
        <w:r w:rsidR="00FA4F23" w:rsidRPr="0043108A">
          <w:rPr>
            <w:rStyle w:val="aff8"/>
            <w:rFonts w:ascii="Times New Roman" w:eastAsia="Times New Roman" w:hAnsi="Times New Roman" w:cs="Times New Roman"/>
            <w:w w:val="97"/>
            <w:sz w:val="24"/>
            <w:szCs w:val="24"/>
            <w:lang w:val="ru-RU"/>
          </w:rPr>
          <w:t>https://learningapps.org/</w:t>
        </w:r>
      </w:hyperlink>
      <w:r w:rsidR="00FA4F23" w:rsidRPr="0043108A">
        <w:rPr>
          <w:rFonts w:ascii="Times New Roman" w:eastAsia="Times New Roman" w:hAnsi="Times New Roman" w:cs="Times New Roman"/>
          <w:color w:val="000000"/>
          <w:w w:val="97"/>
          <w:sz w:val="24"/>
          <w:szCs w:val="24"/>
          <w:lang w:val="ru-RU"/>
        </w:rPr>
        <w:t xml:space="preserve"> </w:t>
      </w:r>
    </w:p>
    <w:p w14:paraId="53219A20" w14:textId="4F211D2D" w:rsidR="00FA4F23" w:rsidRPr="0043108A" w:rsidRDefault="00FA4F23" w:rsidP="00FA4F23">
      <w:pPr>
        <w:rPr>
          <w:rFonts w:ascii="Times New Roman" w:hAnsi="Times New Roman" w:cs="Times New Roman"/>
          <w:sz w:val="24"/>
          <w:szCs w:val="24"/>
          <w:lang w:val="ru-RU"/>
        </w:rPr>
        <w:sectPr w:rsidR="00FA4F23" w:rsidRPr="0043108A">
          <w:pgSz w:w="11900" w:h="16840"/>
          <w:pgMar w:top="298" w:right="650" w:bottom="1440" w:left="666" w:header="720" w:footer="720" w:gutter="0"/>
          <w:cols w:space="720" w:equalWidth="0">
            <w:col w:w="10584" w:space="0"/>
          </w:cols>
          <w:docGrid w:linePitch="360"/>
        </w:sectPr>
      </w:pPr>
      <w:r w:rsidRPr="0043108A">
        <w:rPr>
          <w:rStyle w:val="aff8"/>
          <w:rFonts w:ascii="Times New Roman" w:eastAsia="Times New Roman" w:hAnsi="Times New Roman" w:cs="Times New Roman"/>
          <w:w w:val="97"/>
          <w:sz w:val="24"/>
          <w:szCs w:val="24"/>
          <w:lang w:val="ru-RU"/>
        </w:rPr>
        <w:t xml:space="preserve"> </w:t>
      </w:r>
      <w:r w:rsidRPr="0043108A">
        <w:rPr>
          <w:rFonts w:ascii="Times New Roman" w:eastAsia="Times New Roman" w:hAnsi="Times New Roman" w:cs="Times New Roman"/>
          <w:w w:val="97"/>
          <w:sz w:val="24"/>
          <w:szCs w:val="24"/>
          <w:lang w:val="ru-RU"/>
        </w:rPr>
        <w:t>https://teachermade.com/</w:t>
      </w:r>
    </w:p>
    <w:p w14:paraId="134DD0EB" w14:textId="25335D9A" w:rsidR="004D0291" w:rsidRPr="0043108A" w:rsidRDefault="004D0291">
      <w:pPr>
        <w:rPr>
          <w:rFonts w:ascii="Times New Roman" w:hAnsi="Times New Roman" w:cs="Times New Roman"/>
          <w:lang w:val="ru-RU"/>
        </w:rPr>
      </w:pPr>
    </w:p>
    <w:sectPr w:rsidR="004D0291" w:rsidRPr="0043108A" w:rsidSect="00034616">
      <w:pgSz w:w="11900" w:h="16840"/>
      <w:pgMar w:top="1440" w:right="1440" w:bottom="1440" w:left="1440" w:header="720" w:footer="720" w:gutter="0"/>
      <w:cols w:space="720" w:equalWidth="0">
        <w:col w:w="10584" w:space="0"/>
      </w:cols>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Пользователь Windows" w:date="2022-08-16T13:18:00Z" w:initials="ПW">
    <w:p w14:paraId="2CD9D736" w14:textId="77777777" w:rsidR="00136FCE" w:rsidRPr="00FF188F" w:rsidRDefault="00136FCE" w:rsidP="006D0B54">
      <w:pPr>
        <w:pStyle w:val="affa"/>
        <w:rPr>
          <w:lang w:val="ru-RU"/>
        </w:rPr>
      </w:pPr>
      <w:r>
        <w:rPr>
          <w:rStyle w:val="aff9"/>
        </w:rPr>
        <w:annotationRef/>
      </w:r>
      <w:r>
        <w:rPr>
          <w:lang w:val="ru-RU"/>
        </w:rPr>
        <w:t>Предварительная диагностика знаний, умений и универсальных учебных действий, связанных с предстоящей деятельностью.</w:t>
      </w:r>
    </w:p>
  </w:comment>
  <w:comment w:id="2" w:author="Пользователь Windows" w:date="2022-09-11T05:44:00Z" w:initials="ПW">
    <w:p w14:paraId="12C73CA3" w14:textId="2282EDA1" w:rsidR="00136FCE" w:rsidRPr="00975C22" w:rsidRDefault="00136FCE" w:rsidP="002D4E0A">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(первая часть) тема относи</w:t>
      </w:r>
      <w:r w:rsidRPr="00975C22">
        <w:rPr>
          <w:rFonts w:ascii="Times New Roman" w:eastAsia="Times New Roman" w:hAnsi="Times New Roman"/>
          <w:color w:val="000000"/>
          <w:w w:val="97"/>
          <w:lang w:val="ru-RU"/>
        </w:rPr>
        <w:t xml:space="preserve">тся к разделу </w:t>
      </w:r>
      <w:r w:rsidRPr="005B05D7">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Осень</w:t>
      </w:r>
      <w:r w:rsidRPr="005B05D7">
        <w:rPr>
          <w:rFonts w:ascii="Times New Roman" w:eastAsia="Times New Roman" w:hAnsi="Times New Roman" w:cs="Times New Roman"/>
          <w:lang w:val="ru-RU" w:eastAsia="ru-RU"/>
        </w:rPr>
        <w:t>».</w:t>
      </w:r>
    </w:p>
    <w:p w14:paraId="10FB5144" w14:textId="23481686" w:rsidR="00136FCE" w:rsidRPr="002D4E0A" w:rsidRDefault="00136FCE" w:rsidP="002D4E0A">
      <w:pPr>
        <w:pStyle w:val="affa"/>
        <w:rPr>
          <w:lang w:val="ru-RU"/>
        </w:rPr>
      </w:pPr>
      <w:r>
        <w:rPr>
          <w:rFonts w:ascii="Times New Roman" w:eastAsia="Times New Roman" w:hAnsi="Times New Roman"/>
          <w:color w:val="000000"/>
          <w:w w:val="97"/>
          <w:lang w:val="ru-RU"/>
        </w:rPr>
        <w:t>В тематическом планировании 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3" w:author="Пользователь Windows" w:date="2022-09-10T20:47:00Z" w:initials="ПW">
    <w:p w14:paraId="3C21EFAF" w14:textId="7F12E62D"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В уче</w:t>
      </w:r>
      <w:r>
        <w:rPr>
          <w:rFonts w:ascii="Times New Roman" w:eastAsia="Times New Roman" w:hAnsi="Times New Roman"/>
          <w:color w:val="000000"/>
          <w:w w:val="97"/>
          <w:lang w:val="ru-RU"/>
        </w:rPr>
        <w:t>бнике (первая часть) темы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7CF4E7D5" w14:textId="34FB19F7" w:rsidR="00136FCE" w:rsidRPr="00975C22" w:rsidRDefault="00136FCE" w:rsidP="00ED7C59">
      <w:pPr>
        <w:pStyle w:val="affa"/>
        <w:rPr>
          <w:lang w:val="ru-RU"/>
        </w:rPr>
      </w:pPr>
      <w:r w:rsidRPr="00975C22">
        <w:rPr>
          <w:rFonts w:ascii="Times New Roman" w:eastAsia="Times New Roman" w:hAnsi="Times New Roman"/>
          <w:color w:val="000000"/>
          <w:w w:val="97"/>
          <w:lang w:val="ru-RU"/>
        </w:rPr>
        <w:t>В тематическом планирован</w:t>
      </w:r>
      <w:r>
        <w:rPr>
          <w:rFonts w:ascii="Times New Roman" w:eastAsia="Times New Roman" w:hAnsi="Times New Roman"/>
          <w:color w:val="000000"/>
          <w:w w:val="97"/>
          <w:lang w:val="ru-RU"/>
        </w:rPr>
        <w:t>ии темы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4" w:author="Пользователь Windows" w:date="2022-09-10T20:53:00Z" w:initials="ПW">
    <w:p w14:paraId="5A6EDFB9" w14:textId="308A2ABA"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6A899418" w14:textId="7861D6BC"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5" w:author="Пользователь Windows" w:date="2022-09-10T20:55:00Z" w:initials="ПW">
    <w:p w14:paraId="3B035F65" w14:textId="714DE431"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0B6F7724" w14:textId="0A0E3356"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6" w:author="Пользователь Windows" w:date="2022-09-10T20:55:00Z" w:initials="ПW">
    <w:p w14:paraId="4E3A6490" w14:textId="3C0B0AB9"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3130C2E7" w14:textId="3EF00770"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7" w:author="Пользователь Windows" w:date="2022-09-10T20:56:00Z" w:initials="ПW">
    <w:p w14:paraId="36B1E28C" w14:textId="336647A8"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В учебнике (первая часть)</w:t>
      </w:r>
      <w:r>
        <w:rPr>
          <w:rFonts w:ascii="Times New Roman" w:eastAsia="Times New Roman" w:hAnsi="Times New Roman"/>
          <w:color w:val="000000"/>
          <w:w w:val="97"/>
          <w:lang w:val="ru-RU"/>
        </w:rPr>
        <w:t xml:space="preserve"> 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614CEB66" w14:textId="77777777"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 к разделу «Мир сказок</w:t>
      </w:r>
      <w:r w:rsidRPr="00975C22">
        <w:rPr>
          <w:rFonts w:ascii="Times New Roman" w:eastAsia="Times New Roman" w:hAnsi="Times New Roman"/>
          <w:color w:val="000000"/>
          <w:w w:val="97"/>
          <w:lang w:val="ru-RU"/>
        </w:rPr>
        <w:t>».</w:t>
      </w:r>
    </w:p>
  </w:comment>
  <w:comment w:id="8" w:author="Пользователь Windows" w:date="2022-09-10T22:17:00Z" w:initials="ПW">
    <w:p w14:paraId="5EEFA063" w14:textId="72A55232" w:rsidR="00136FCE" w:rsidRPr="00975C22" w:rsidRDefault="00136FCE" w:rsidP="00B63FF6">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w:t>
      </w:r>
      <w:r>
        <w:rPr>
          <w:rFonts w:ascii="Times New Roman" w:eastAsia="Times New Roman" w:hAnsi="Times New Roman"/>
          <w:color w:val="000000"/>
          <w:w w:val="97"/>
          <w:lang w:val="ru-RU"/>
        </w:rPr>
        <w:t xml:space="preserve"> 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29E8EB3B" w14:textId="77777777" w:rsidR="00136FCE" w:rsidRPr="00B63FF6" w:rsidRDefault="00136FCE" w:rsidP="00B63FF6">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 к разделу «О детях и дружбе</w:t>
      </w:r>
      <w:r w:rsidRPr="00975C22">
        <w:rPr>
          <w:rFonts w:ascii="Times New Roman" w:eastAsia="Times New Roman" w:hAnsi="Times New Roman"/>
          <w:color w:val="000000"/>
          <w:w w:val="97"/>
          <w:lang w:val="ru-RU"/>
        </w:rPr>
        <w:t>».</w:t>
      </w:r>
    </w:p>
  </w:comment>
  <w:comment w:id="9" w:author="Пользователь Windows" w:date="2022-09-10T21:28:00Z" w:initials="ПW">
    <w:p w14:paraId="6794F42C" w14:textId="1AD0950D"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58682F99" w14:textId="64918506"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0" w:author="Пользователь Windows" w:date="2022-09-10T21:29:00Z" w:initials="ПW">
    <w:p w14:paraId="2FF6E4D6" w14:textId="53A85780" w:rsidR="00136FCE" w:rsidRPr="00975C22" w:rsidRDefault="00136FCE" w:rsidP="00C429B6">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2DB5C0EE" w14:textId="4C0A4D13" w:rsidR="00136FCE" w:rsidRPr="00C429B6" w:rsidRDefault="00136FCE" w:rsidP="00C429B6">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1" w:author="Пользователь Windows" w:date="2022-09-11T05:52:00Z" w:initials="ПW">
    <w:p w14:paraId="4F35144F" w14:textId="77777777" w:rsidR="00136FCE" w:rsidRPr="00975C22" w:rsidRDefault="00136FCE" w:rsidP="00C438BC">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423BA1DA" w14:textId="4258FFED" w:rsidR="00136FCE" w:rsidRPr="00C438BC" w:rsidRDefault="00136FCE" w:rsidP="00C438BC">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2" w:author="Пользователь Windows" w:date="2022-09-10T21:27:00Z" w:initials="ПW">
    <w:p w14:paraId="30B74679" w14:textId="7A8AE893"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02176BE6" w14:textId="02BEE769"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3" w:author="Пользователь Windows" w:date="2022-09-10T21:26:00Z" w:initials="ПW">
    <w:p w14:paraId="57930529" w14:textId="1C928C43"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3E39CEFD" w14:textId="663C405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4" w:author="Пользователь Windows" w:date="2022-09-10T21:25:00Z" w:initials="ПW">
    <w:p w14:paraId="4AC68944" w14:textId="6542B884"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3D8CC8E0" w14:textId="59F5291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5" w:author="Пользователь Windows" w:date="2022-09-10T21:24:00Z" w:initials="ПW">
    <w:p w14:paraId="5D0304AD" w14:textId="32AB9338"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w:t>
      </w:r>
      <w:r>
        <w:rPr>
          <w:rFonts w:ascii="Times New Roman" w:eastAsia="Times New Roman" w:hAnsi="Times New Roman"/>
          <w:color w:val="000000"/>
          <w:w w:val="97"/>
          <w:lang w:val="ru-RU"/>
        </w:rPr>
        <w:t>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57D74FBE" w14:textId="37D8894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6" w:author="Пользователь Windows" w:date="2022-09-10T21:24:00Z" w:initials="ПW">
    <w:p w14:paraId="7A1AFF44" w14:textId="2B7EC32A"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78BFCC56" w14:textId="02239B35"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7" w:author="Пользователь Windows" w:date="2022-09-10T21:21:00Z" w:initials="ПW">
    <w:p w14:paraId="710EEA2A" w14:textId="1CA97287"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643A2EE3" w14:textId="02604F54"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8" w:author="Пользователь Windows" w:date="2022-09-10T21:20:00Z" w:initials="ПW">
    <w:p w14:paraId="2725AE61" w14:textId="13E30405"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6B9F9900" w14:textId="21DD12CF"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9" w:author="Пользователь Windows" w:date="2022-09-11T06:12:00Z" w:initials="ПW">
    <w:p w14:paraId="4405CAFB" w14:textId="64D51F66" w:rsidR="00136FCE" w:rsidRPr="00975C22" w:rsidRDefault="00136FCE" w:rsidP="007F675D">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19F392C0" w14:textId="7FDAB1DF" w:rsidR="00136FCE" w:rsidRPr="007F675D" w:rsidRDefault="00136FCE" w:rsidP="007F675D">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0" w:author="Пользователь Windows" w:date="2022-09-11T06:02:00Z" w:initials="ПW">
    <w:p w14:paraId="4BE0AAFD" w14:textId="41FD8B01"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5A446AB1" w14:textId="044C11D7"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21" w:author="Пользователь Windows" w:date="2022-09-11T06:02:00Z" w:initials="ПW">
    <w:p w14:paraId="786B0D98" w14:textId="77777777"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0DC159E8" w14:textId="3DF58691"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22" w:author="Пользователь Windows" w:date="2022-09-11T06:00:00Z" w:initials="ПW">
    <w:p w14:paraId="2C2B7CD4" w14:textId="16A6142C"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425B60B9" w14:textId="2C9B439A"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23" w:author="Пользователь Windows" w:date="2022-09-11T06:01:00Z" w:initials="ПW">
    <w:p w14:paraId="4D6A853C" w14:textId="77777777"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0D3C50C3" w14:textId="0A8638F9"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24" w:author="Пользователь Windows" w:date="2022-09-11T06:19:00Z" w:initials="ПW">
    <w:p w14:paraId="2F156B2C" w14:textId="2019B4B0" w:rsidR="00136FCE" w:rsidRPr="00975C22" w:rsidRDefault="00136FCE" w:rsidP="00864F9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F3AA9AC" w14:textId="379DF09D" w:rsidR="00136FCE" w:rsidRPr="00864F95" w:rsidRDefault="00136FCE" w:rsidP="00864F9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5" w:author="Пользователь Windows" w:date="2022-09-10T21:44:00Z" w:initials="ПW">
    <w:p w14:paraId="64BD8611" w14:textId="42F9DE12"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5CD17C3" w14:textId="6DF09A46"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6" w:author="Пользователь Windows" w:date="2022-09-10T21:46:00Z" w:initials="ПW">
    <w:p w14:paraId="381568A9" w14:textId="0DEEBC79"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85CE68D" w14:textId="0103B048"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7" w:author="Пользователь Windows" w:date="2022-09-10T21:46:00Z" w:initials="ПW">
    <w:p w14:paraId="0F0569D2" w14:textId="09772E2B"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DB95269" w14:textId="045A1349"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28" w:author="Пользователь Windows" w:date="2022-09-10T21:47:00Z" w:initials="ПW">
    <w:p w14:paraId="299B7E08" w14:textId="6D5C05E3" w:rsidR="00136FCE" w:rsidRPr="00975C22" w:rsidRDefault="00136FCE" w:rsidP="00072ED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4D3EC45C" w14:textId="7A76B8E3" w:rsidR="00136FCE" w:rsidRPr="004C0C3B" w:rsidRDefault="00136FCE" w:rsidP="00072ED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9" w:author="Пользователь Windows" w:date="2022-09-10T21:48:00Z" w:initials="ПW">
    <w:p w14:paraId="7BFFD3E3" w14:textId="228541AC"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0709CD5" w14:textId="2AF213B1"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30" w:author="Пользователь Windows" w:date="2022-09-10T21:57:00Z" w:initials="ПW">
    <w:p w14:paraId="1B3D6A7A" w14:textId="78DA72FD"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1E2A8EA8" w14:textId="404D8D10"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p w14:paraId="61AF8FAE" w14:textId="77777777" w:rsidR="00136FCE" w:rsidRPr="000E3D6E" w:rsidRDefault="00136FCE">
      <w:pPr>
        <w:pStyle w:val="affa"/>
        <w:rPr>
          <w:lang w:val="ru-RU"/>
        </w:rPr>
      </w:pPr>
    </w:p>
  </w:comment>
  <w:comment w:id="31" w:author="Пользователь Windows" w:date="2022-09-10T21:58:00Z" w:initials="ПW">
    <w:p w14:paraId="2727FF72" w14:textId="46B28ED8"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447F8E35" w14:textId="246ED574"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p w14:paraId="6C7F6044" w14:textId="77777777" w:rsidR="00136FCE" w:rsidRPr="000E3D6E" w:rsidRDefault="00136FCE">
      <w:pPr>
        <w:pStyle w:val="affa"/>
        <w:rPr>
          <w:lang w:val="ru-RU"/>
        </w:rPr>
      </w:pPr>
    </w:p>
  </w:comment>
  <w:comment w:id="32" w:author="Пользователь Windows" w:date="2022-09-11T06:20:00Z" w:initials="ПW">
    <w:p w14:paraId="69B70BF3" w14:textId="77777777" w:rsidR="00136FCE" w:rsidRPr="00975C22" w:rsidRDefault="00136FCE" w:rsidP="00864F9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103A911" w14:textId="2E525CAB" w:rsidR="00136FCE" w:rsidRPr="00864F95" w:rsidRDefault="00136FCE" w:rsidP="00864F9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D9D736" w15:done="0"/>
  <w15:commentEx w15:paraId="10FB5144" w15:done="0"/>
  <w15:commentEx w15:paraId="7CF4E7D5" w15:done="0"/>
  <w15:commentEx w15:paraId="6A899418" w15:done="0"/>
  <w15:commentEx w15:paraId="0B6F7724" w15:done="0"/>
  <w15:commentEx w15:paraId="3130C2E7" w15:done="0"/>
  <w15:commentEx w15:paraId="614CEB66" w15:done="0"/>
  <w15:commentEx w15:paraId="29E8EB3B" w15:done="0"/>
  <w15:commentEx w15:paraId="58682F99" w15:done="0"/>
  <w15:commentEx w15:paraId="2DB5C0EE" w15:done="0"/>
  <w15:commentEx w15:paraId="423BA1DA" w15:done="0"/>
  <w15:commentEx w15:paraId="02176BE6" w15:done="0"/>
  <w15:commentEx w15:paraId="3E39CEFD" w15:done="0"/>
  <w15:commentEx w15:paraId="3D8CC8E0" w15:done="0"/>
  <w15:commentEx w15:paraId="57D74FBE" w15:done="0"/>
  <w15:commentEx w15:paraId="78BFCC56" w15:done="0"/>
  <w15:commentEx w15:paraId="643A2EE3" w15:done="0"/>
  <w15:commentEx w15:paraId="6B9F9900" w15:done="0"/>
  <w15:commentEx w15:paraId="19F392C0" w15:done="0"/>
  <w15:commentEx w15:paraId="5A446AB1" w15:done="0"/>
  <w15:commentEx w15:paraId="0DC159E8" w15:done="0"/>
  <w15:commentEx w15:paraId="425B60B9" w15:done="0"/>
  <w15:commentEx w15:paraId="0D3C50C3" w15:done="0"/>
  <w15:commentEx w15:paraId="5F3AA9AC" w15:done="0"/>
  <w15:commentEx w15:paraId="55CD17C3" w15:done="0"/>
  <w15:commentEx w15:paraId="285CE68D" w15:done="0"/>
  <w15:commentEx w15:paraId="5DB95269" w15:done="0"/>
  <w15:commentEx w15:paraId="4D3EC45C" w15:done="0"/>
  <w15:commentEx w15:paraId="20709CD5" w15:done="0"/>
  <w15:commentEx w15:paraId="61AF8FAE" w15:done="0"/>
  <w15:commentEx w15:paraId="6C7F6044" w15:done="0"/>
  <w15:commentEx w15:paraId="2103A91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3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indows">
    <w15:presenceInfo w15:providerId="None" w15:userId="Пользователь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65231"/>
    <w:rsid w:val="00072ED5"/>
    <w:rsid w:val="00086D96"/>
    <w:rsid w:val="000D3D77"/>
    <w:rsid w:val="000E3D6E"/>
    <w:rsid w:val="00122BBB"/>
    <w:rsid w:val="00136FCE"/>
    <w:rsid w:val="0015074B"/>
    <w:rsid w:val="001E055A"/>
    <w:rsid w:val="001F7F64"/>
    <w:rsid w:val="002504FC"/>
    <w:rsid w:val="0029639D"/>
    <w:rsid w:val="002D4E0A"/>
    <w:rsid w:val="00304F3B"/>
    <w:rsid w:val="003230B7"/>
    <w:rsid w:val="00326F90"/>
    <w:rsid w:val="00345217"/>
    <w:rsid w:val="00416D7E"/>
    <w:rsid w:val="0043108A"/>
    <w:rsid w:val="004C0C3B"/>
    <w:rsid w:val="004C3299"/>
    <w:rsid w:val="004D0291"/>
    <w:rsid w:val="005B05D7"/>
    <w:rsid w:val="00675227"/>
    <w:rsid w:val="00677C5A"/>
    <w:rsid w:val="006D0B54"/>
    <w:rsid w:val="006E7F14"/>
    <w:rsid w:val="0071009F"/>
    <w:rsid w:val="007E75B6"/>
    <w:rsid w:val="007F248F"/>
    <w:rsid w:val="007F4CD2"/>
    <w:rsid w:val="007F675D"/>
    <w:rsid w:val="00864F95"/>
    <w:rsid w:val="008664C4"/>
    <w:rsid w:val="00885691"/>
    <w:rsid w:val="008D6D20"/>
    <w:rsid w:val="00975C22"/>
    <w:rsid w:val="00990EF6"/>
    <w:rsid w:val="009D44CE"/>
    <w:rsid w:val="00A31268"/>
    <w:rsid w:val="00A440F4"/>
    <w:rsid w:val="00A956C2"/>
    <w:rsid w:val="00AA1D8D"/>
    <w:rsid w:val="00B43AB8"/>
    <w:rsid w:val="00B44BB5"/>
    <w:rsid w:val="00B47730"/>
    <w:rsid w:val="00B615F7"/>
    <w:rsid w:val="00B63FF6"/>
    <w:rsid w:val="00C15A56"/>
    <w:rsid w:val="00C429B6"/>
    <w:rsid w:val="00C438BC"/>
    <w:rsid w:val="00CB0664"/>
    <w:rsid w:val="00CD695A"/>
    <w:rsid w:val="00E01A7D"/>
    <w:rsid w:val="00E44EF0"/>
    <w:rsid w:val="00E975DB"/>
    <w:rsid w:val="00EC6D84"/>
    <w:rsid w:val="00ED7C59"/>
    <w:rsid w:val="00EF33F5"/>
    <w:rsid w:val="00F43A30"/>
    <w:rsid w:val="00F84707"/>
    <w:rsid w:val="00FA0094"/>
    <w:rsid w:val="00FA4F2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389FEC"/>
  <w14:defaultImageDpi w14:val="300"/>
  <w15:docId w15:val="{31004E04-764B-4904-B5F2-2D7FAF4AA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4D0291"/>
    <w:rPr>
      <w:color w:val="0000FF" w:themeColor="hyperlink"/>
      <w:u w:val="single"/>
    </w:rPr>
  </w:style>
  <w:style w:type="character" w:styleId="aff9">
    <w:name w:val="annotation reference"/>
    <w:basedOn w:val="a2"/>
    <w:uiPriority w:val="99"/>
    <w:semiHidden/>
    <w:unhideWhenUsed/>
    <w:rsid w:val="006D0B54"/>
    <w:rPr>
      <w:sz w:val="16"/>
      <w:szCs w:val="16"/>
    </w:rPr>
  </w:style>
  <w:style w:type="paragraph" w:styleId="affa">
    <w:name w:val="annotation text"/>
    <w:basedOn w:val="a1"/>
    <w:link w:val="affb"/>
    <w:uiPriority w:val="99"/>
    <w:unhideWhenUsed/>
    <w:rsid w:val="006D0B54"/>
    <w:pPr>
      <w:spacing w:line="240" w:lineRule="auto"/>
    </w:pPr>
    <w:rPr>
      <w:sz w:val="20"/>
      <w:szCs w:val="20"/>
    </w:rPr>
  </w:style>
  <w:style w:type="character" w:customStyle="1" w:styleId="affb">
    <w:name w:val="Текст примечания Знак"/>
    <w:basedOn w:val="a2"/>
    <w:link w:val="affa"/>
    <w:uiPriority w:val="99"/>
    <w:rsid w:val="006D0B54"/>
    <w:rPr>
      <w:sz w:val="20"/>
      <w:szCs w:val="20"/>
    </w:rPr>
  </w:style>
  <w:style w:type="paragraph" w:styleId="affc">
    <w:name w:val="Balloon Text"/>
    <w:basedOn w:val="a1"/>
    <w:link w:val="affd"/>
    <w:uiPriority w:val="99"/>
    <w:semiHidden/>
    <w:unhideWhenUsed/>
    <w:rsid w:val="006D0B54"/>
    <w:pPr>
      <w:spacing w:after="0" w:line="240" w:lineRule="auto"/>
    </w:pPr>
    <w:rPr>
      <w:rFonts w:ascii="Segoe UI" w:hAnsi="Segoe UI" w:cs="Segoe UI"/>
      <w:sz w:val="18"/>
      <w:szCs w:val="18"/>
    </w:rPr>
  </w:style>
  <w:style w:type="character" w:customStyle="1" w:styleId="affd">
    <w:name w:val="Текст выноски Знак"/>
    <w:basedOn w:val="a2"/>
    <w:link w:val="affc"/>
    <w:uiPriority w:val="99"/>
    <w:semiHidden/>
    <w:rsid w:val="006D0B54"/>
    <w:rPr>
      <w:rFonts w:ascii="Segoe UI" w:hAnsi="Segoe UI" w:cs="Segoe UI"/>
      <w:sz w:val="18"/>
      <w:szCs w:val="18"/>
    </w:rPr>
  </w:style>
  <w:style w:type="paragraph" w:styleId="affe">
    <w:name w:val="annotation subject"/>
    <w:basedOn w:val="affa"/>
    <w:next w:val="affa"/>
    <w:link w:val="afff"/>
    <w:uiPriority w:val="99"/>
    <w:semiHidden/>
    <w:unhideWhenUsed/>
    <w:rsid w:val="00975C22"/>
    <w:rPr>
      <w:b/>
      <w:bCs/>
    </w:rPr>
  </w:style>
  <w:style w:type="character" w:customStyle="1" w:styleId="afff">
    <w:name w:val="Тема примечания Знак"/>
    <w:basedOn w:val="affb"/>
    <w:link w:val="affe"/>
    <w:uiPriority w:val="99"/>
    <w:semiHidden/>
    <w:rsid w:val="00975C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464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arningapps.org/" TargetMode="External"/><Relationship Id="rId117" Type="http://schemas.openxmlformats.org/officeDocument/2006/relationships/hyperlink" Target="https://nearpod.com/" TargetMode="External"/><Relationship Id="rId21" Type="http://schemas.openxmlformats.org/officeDocument/2006/relationships/hyperlink" Target="https://www.zipgrade.com/" TargetMode="External"/><Relationship Id="rId42" Type="http://schemas.openxmlformats.org/officeDocument/2006/relationships/hyperlink" Target="https://genial.ly/" TargetMode="External"/><Relationship Id="rId47" Type="http://schemas.openxmlformats.org/officeDocument/2006/relationships/hyperlink" Target="https://udoba.org/" TargetMode="External"/><Relationship Id="rId63" Type="http://schemas.openxmlformats.org/officeDocument/2006/relationships/hyperlink" Target="https://www.plickers.com/" TargetMode="External"/><Relationship Id="rId68" Type="http://schemas.openxmlformats.org/officeDocument/2006/relationships/hyperlink" Target="https://www.liveworksheets.com/" TargetMode="External"/><Relationship Id="rId84" Type="http://schemas.openxmlformats.org/officeDocument/2006/relationships/hyperlink" Target="https://nearpod.com/" TargetMode="External"/><Relationship Id="rId89" Type="http://schemas.openxmlformats.org/officeDocument/2006/relationships/hyperlink" Target="https://worksheets.ru/" TargetMode="External"/><Relationship Id="rId112" Type="http://schemas.openxmlformats.org/officeDocument/2006/relationships/hyperlink" Target="https://www.liveworksheets.com/" TargetMode="External"/><Relationship Id="rId133" Type="http://schemas.openxmlformats.org/officeDocument/2006/relationships/hyperlink" Target="https://www.zipgrade.com/" TargetMode="External"/><Relationship Id="rId138" Type="http://schemas.openxmlformats.org/officeDocument/2006/relationships/hyperlink" Target="https://learningapps.org/" TargetMode="External"/><Relationship Id="rId16" Type="http://schemas.openxmlformats.org/officeDocument/2006/relationships/hyperlink" Target="https://teachermade.com/" TargetMode="External"/><Relationship Id="rId107" Type="http://schemas.openxmlformats.org/officeDocument/2006/relationships/hyperlink" Target="https://www.plickers.com/" TargetMode="External"/><Relationship Id="rId11" Type="http://schemas.openxmlformats.org/officeDocument/2006/relationships/hyperlink" Target="https://www.umaigra.com/" TargetMode="External"/><Relationship Id="rId32" Type="http://schemas.openxmlformats.org/officeDocument/2006/relationships/hyperlink" Target="https://www.zipgrade.com/" TargetMode="External"/><Relationship Id="rId37" Type="http://schemas.openxmlformats.org/officeDocument/2006/relationships/hyperlink" Target="https://learningapps.org/" TargetMode="External"/><Relationship Id="rId53" Type="http://schemas.openxmlformats.org/officeDocument/2006/relationships/hyperlink" Target="https://genial.ly/" TargetMode="External"/><Relationship Id="rId58" Type="http://schemas.openxmlformats.org/officeDocument/2006/relationships/hyperlink" Target="https://udoba.org/" TargetMode="External"/><Relationship Id="rId74" Type="http://schemas.openxmlformats.org/officeDocument/2006/relationships/hyperlink" Target="https://www.plickers.com/" TargetMode="External"/><Relationship Id="rId79" Type="http://schemas.openxmlformats.org/officeDocument/2006/relationships/hyperlink" Target="https://www.liveworksheets.com/" TargetMode="External"/><Relationship Id="rId102" Type="http://schemas.openxmlformats.org/officeDocument/2006/relationships/hyperlink" Target="https://udoba.org/" TargetMode="External"/><Relationship Id="rId123" Type="http://schemas.openxmlformats.org/officeDocument/2006/relationships/hyperlink" Target="https://www.liveworksheets.com/" TargetMode="External"/><Relationship Id="rId128" Type="http://schemas.microsoft.com/office/2011/relationships/commentsExtended" Target="commentsExtended.xml"/><Relationship Id="rId5" Type="http://schemas.openxmlformats.org/officeDocument/2006/relationships/webSettings" Target="webSettings.xml"/><Relationship Id="rId90" Type="http://schemas.openxmlformats.org/officeDocument/2006/relationships/hyperlink" Target="https://www.liveworksheets.com/" TargetMode="External"/><Relationship Id="rId95" Type="http://schemas.openxmlformats.org/officeDocument/2006/relationships/hyperlink" Target="https://nearpod.com/" TargetMode="External"/><Relationship Id="rId22" Type="http://schemas.openxmlformats.org/officeDocument/2006/relationships/hyperlink" Target="https://www.umaigra.com/" TargetMode="External"/><Relationship Id="rId27" Type="http://schemas.openxmlformats.org/officeDocument/2006/relationships/hyperlink" Target="https://teachermade.com/" TargetMode="External"/><Relationship Id="rId43" Type="http://schemas.openxmlformats.org/officeDocument/2006/relationships/hyperlink" Target="https://www.zipgrade.com/" TargetMode="External"/><Relationship Id="rId48" Type="http://schemas.openxmlformats.org/officeDocument/2006/relationships/hyperlink" Target="https://learningapps.org/" TargetMode="External"/><Relationship Id="rId64" Type="http://schemas.openxmlformats.org/officeDocument/2006/relationships/hyperlink" Target="https://genial.ly/" TargetMode="External"/><Relationship Id="rId69" Type="http://schemas.openxmlformats.org/officeDocument/2006/relationships/hyperlink" Target="https://udoba.org/" TargetMode="External"/><Relationship Id="rId113" Type="http://schemas.openxmlformats.org/officeDocument/2006/relationships/hyperlink" Target="https://udoba.org/" TargetMode="External"/><Relationship Id="rId118" Type="http://schemas.openxmlformats.org/officeDocument/2006/relationships/hyperlink" Target="https://www.plickers.com/" TargetMode="External"/><Relationship Id="rId134" Type="http://schemas.openxmlformats.org/officeDocument/2006/relationships/hyperlink" Target="https://www.umaigra.com/" TargetMode="External"/><Relationship Id="rId139" Type="http://schemas.openxmlformats.org/officeDocument/2006/relationships/fontTable" Target="fontTable.xml"/><Relationship Id="rId8" Type="http://schemas.openxmlformats.org/officeDocument/2006/relationships/hyperlink" Target="https://www.plickers.com/" TargetMode="External"/><Relationship Id="rId51" Type="http://schemas.openxmlformats.org/officeDocument/2006/relationships/hyperlink" Target="https://nearpod.com/" TargetMode="External"/><Relationship Id="rId72" Type="http://schemas.openxmlformats.org/officeDocument/2006/relationships/hyperlink" Target="https://quizizz.com/" TargetMode="External"/><Relationship Id="rId80" Type="http://schemas.openxmlformats.org/officeDocument/2006/relationships/hyperlink" Target="https://udoba.org/" TargetMode="External"/><Relationship Id="rId85" Type="http://schemas.openxmlformats.org/officeDocument/2006/relationships/hyperlink" Target="https://www.plickers.com/" TargetMode="External"/><Relationship Id="rId93" Type="http://schemas.openxmlformats.org/officeDocument/2006/relationships/hyperlink" Target="https://teachermade.com/" TargetMode="External"/><Relationship Id="rId98" Type="http://schemas.openxmlformats.org/officeDocument/2006/relationships/hyperlink" Target="https://www.zipgrade.com/" TargetMode="External"/><Relationship Id="rId121" Type="http://schemas.openxmlformats.org/officeDocument/2006/relationships/hyperlink" Target="https://www.umaigra.com/" TargetMode="External"/><Relationship Id="rId3" Type="http://schemas.openxmlformats.org/officeDocument/2006/relationships/styles" Target="styles.xml"/><Relationship Id="rId12" Type="http://schemas.openxmlformats.org/officeDocument/2006/relationships/hyperlink" Target="https://worksheets.ru/" TargetMode="External"/><Relationship Id="rId17" Type="http://schemas.openxmlformats.org/officeDocument/2006/relationships/hyperlink" Target="https://quizizz.com/" TargetMode="External"/><Relationship Id="rId25" Type="http://schemas.openxmlformats.org/officeDocument/2006/relationships/hyperlink" Target="https://udoba.org/" TargetMode="External"/><Relationship Id="rId33" Type="http://schemas.openxmlformats.org/officeDocument/2006/relationships/hyperlink" Target="https://www.umaigra.com/" TargetMode="External"/><Relationship Id="rId38" Type="http://schemas.openxmlformats.org/officeDocument/2006/relationships/hyperlink" Target="https://teachermade.com/" TargetMode="External"/><Relationship Id="rId46" Type="http://schemas.openxmlformats.org/officeDocument/2006/relationships/hyperlink" Target="https://www.liveworksheets.com/" TargetMode="External"/><Relationship Id="rId59" Type="http://schemas.openxmlformats.org/officeDocument/2006/relationships/hyperlink" Target="https://learningapps.org/" TargetMode="External"/><Relationship Id="rId67" Type="http://schemas.openxmlformats.org/officeDocument/2006/relationships/hyperlink" Target="https://worksheets.ru/" TargetMode="External"/><Relationship Id="rId103" Type="http://schemas.openxmlformats.org/officeDocument/2006/relationships/hyperlink" Target="https://learningapps.org/" TargetMode="External"/><Relationship Id="rId108" Type="http://schemas.openxmlformats.org/officeDocument/2006/relationships/hyperlink" Target="https://genial.ly/" TargetMode="External"/><Relationship Id="rId116" Type="http://schemas.openxmlformats.org/officeDocument/2006/relationships/hyperlink" Target="https://quizizz.com/" TargetMode="External"/><Relationship Id="rId124" Type="http://schemas.openxmlformats.org/officeDocument/2006/relationships/hyperlink" Target="https://udoba.org/" TargetMode="External"/><Relationship Id="rId129" Type="http://schemas.openxmlformats.org/officeDocument/2006/relationships/hyperlink" Target="https://quizizz.com/" TargetMode="External"/><Relationship Id="rId137" Type="http://schemas.openxmlformats.org/officeDocument/2006/relationships/hyperlink" Target="https://udoba.org/" TargetMode="External"/><Relationship Id="rId20" Type="http://schemas.openxmlformats.org/officeDocument/2006/relationships/hyperlink" Target="https://genial.ly/" TargetMode="External"/><Relationship Id="rId41" Type="http://schemas.openxmlformats.org/officeDocument/2006/relationships/hyperlink" Target="https://www.plickers.com/" TargetMode="External"/><Relationship Id="rId54" Type="http://schemas.openxmlformats.org/officeDocument/2006/relationships/hyperlink" Target="https://www.zipgrade.com/" TargetMode="External"/><Relationship Id="rId62" Type="http://schemas.openxmlformats.org/officeDocument/2006/relationships/hyperlink" Target="https://nearpod.com/" TargetMode="External"/><Relationship Id="rId70" Type="http://schemas.openxmlformats.org/officeDocument/2006/relationships/hyperlink" Target="https://learningapps.org/" TargetMode="External"/><Relationship Id="rId75" Type="http://schemas.openxmlformats.org/officeDocument/2006/relationships/hyperlink" Target="https://genial.ly/" TargetMode="External"/><Relationship Id="rId83" Type="http://schemas.openxmlformats.org/officeDocument/2006/relationships/hyperlink" Target="https://quizizz.com/" TargetMode="External"/><Relationship Id="rId88" Type="http://schemas.openxmlformats.org/officeDocument/2006/relationships/hyperlink" Target="https://www.umaigra.com/" TargetMode="External"/><Relationship Id="rId91" Type="http://schemas.openxmlformats.org/officeDocument/2006/relationships/hyperlink" Target="https://udoba.org/" TargetMode="External"/><Relationship Id="rId96" Type="http://schemas.openxmlformats.org/officeDocument/2006/relationships/hyperlink" Target="https://www.plickers.com/" TargetMode="External"/><Relationship Id="rId111" Type="http://schemas.openxmlformats.org/officeDocument/2006/relationships/hyperlink" Target="https://worksheets.ru/" TargetMode="External"/><Relationship Id="rId132" Type="http://schemas.openxmlformats.org/officeDocument/2006/relationships/hyperlink" Target="https://genial.ly/" TargetMode="External"/><Relationship Id="rId140"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https://quizizz.com/" TargetMode="External"/><Relationship Id="rId15" Type="http://schemas.openxmlformats.org/officeDocument/2006/relationships/hyperlink" Target="https://learningapps.org/" TargetMode="External"/><Relationship Id="rId23" Type="http://schemas.openxmlformats.org/officeDocument/2006/relationships/hyperlink" Target="https://worksheets.ru/" TargetMode="External"/><Relationship Id="rId28" Type="http://schemas.openxmlformats.org/officeDocument/2006/relationships/hyperlink" Target="https://quizizz.com/" TargetMode="External"/><Relationship Id="rId36" Type="http://schemas.openxmlformats.org/officeDocument/2006/relationships/hyperlink" Target="https://udoba.org/" TargetMode="External"/><Relationship Id="rId49" Type="http://schemas.openxmlformats.org/officeDocument/2006/relationships/hyperlink" Target="https://teachermade.com/" TargetMode="External"/><Relationship Id="rId57" Type="http://schemas.openxmlformats.org/officeDocument/2006/relationships/hyperlink" Target="https://www.liveworksheets.com/" TargetMode="External"/><Relationship Id="rId106" Type="http://schemas.openxmlformats.org/officeDocument/2006/relationships/hyperlink" Target="https://nearpod.com/" TargetMode="External"/><Relationship Id="rId114" Type="http://schemas.openxmlformats.org/officeDocument/2006/relationships/hyperlink" Target="https://learningapps.org/" TargetMode="External"/><Relationship Id="rId119" Type="http://schemas.openxmlformats.org/officeDocument/2006/relationships/hyperlink" Target="https://genial.ly/" TargetMode="External"/><Relationship Id="rId127" Type="http://schemas.openxmlformats.org/officeDocument/2006/relationships/comments" Target="comments.xml"/><Relationship Id="rId10" Type="http://schemas.openxmlformats.org/officeDocument/2006/relationships/hyperlink" Target="https://www.zipgrade.com/" TargetMode="External"/><Relationship Id="rId31" Type="http://schemas.openxmlformats.org/officeDocument/2006/relationships/hyperlink" Target="https://genial.ly/" TargetMode="External"/><Relationship Id="rId44" Type="http://schemas.openxmlformats.org/officeDocument/2006/relationships/hyperlink" Target="https://www.umaigra.com/" TargetMode="External"/><Relationship Id="rId52" Type="http://schemas.openxmlformats.org/officeDocument/2006/relationships/hyperlink" Target="https://www.plickers.com/" TargetMode="External"/><Relationship Id="rId60" Type="http://schemas.openxmlformats.org/officeDocument/2006/relationships/hyperlink" Target="https://teachermade.com/" TargetMode="External"/><Relationship Id="rId65" Type="http://schemas.openxmlformats.org/officeDocument/2006/relationships/hyperlink" Target="https://www.zipgrade.com/" TargetMode="External"/><Relationship Id="rId73" Type="http://schemas.openxmlformats.org/officeDocument/2006/relationships/hyperlink" Target="https://nearpod.com/" TargetMode="External"/><Relationship Id="rId78" Type="http://schemas.openxmlformats.org/officeDocument/2006/relationships/hyperlink" Target="https://worksheets.ru/" TargetMode="External"/><Relationship Id="rId81" Type="http://schemas.openxmlformats.org/officeDocument/2006/relationships/hyperlink" Target="https://learningapps.org/" TargetMode="External"/><Relationship Id="rId86" Type="http://schemas.openxmlformats.org/officeDocument/2006/relationships/hyperlink" Target="https://genial.ly/" TargetMode="External"/><Relationship Id="rId94" Type="http://schemas.openxmlformats.org/officeDocument/2006/relationships/hyperlink" Target="https://quizizz.com/" TargetMode="External"/><Relationship Id="rId99" Type="http://schemas.openxmlformats.org/officeDocument/2006/relationships/hyperlink" Target="https://www.umaigra.com/" TargetMode="External"/><Relationship Id="rId101" Type="http://schemas.openxmlformats.org/officeDocument/2006/relationships/hyperlink" Target="https://www.liveworksheets.com/" TargetMode="External"/><Relationship Id="rId122" Type="http://schemas.openxmlformats.org/officeDocument/2006/relationships/hyperlink" Target="https://worksheets.ru/" TargetMode="External"/><Relationship Id="rId130" Type="http://schemas.openxmlformats.org/officeDocument/2006/relationships/hyperlink" Target="https://nearpod.com/" TargetMode="External"/><Relationship Id="rId135" Type="http://schemas.openxmlformats.org/officeDocument/2006/relationships/hyperlink" Target="https://worksheets.ru/" TargetMode="External"/><Relationship Id="rId4" Type="http://schemas.openxmlformats.org/officeDocument/2006/relationships/settings" Target="settings.xml"/><Relationship Id="rId9" Type="http://schemas.openxmlformats.org/officeDocument/2006/relationships/hyperlink" Target="https://genial.ly/" TargetMode="External"/><Relationship Id="rId13" Type="http://schemas.openxmlformats.org/officeDocument/2006/relationships/hyperlink" Target="https://www.liveworksheets.com/" TargetMode="External"/><Relationship Id="rId18" Type="http://schemas.openxmlformats.org/officeDocument/2006/relationships/hyperlink" Target="https://nearpod.com/" TargetMode="External"/><Relationship Id="rId39" Type="http://schemas.openxmlformats.org/officeDocument/2006/relationships/hyperlink" Target="https://quizizz.com/" TargetMode="External"/><Relationship Id="rId109" Type="http://schemas.openxmlformats.org/officeDocument/2006/relationships/hyperlink" Target="https://www.zipgrade.com/" TargetMode="External"/><Relationship Id="rId34" Type="http://schemas.openxmlformats.org/officeDocument/2006/relationships/hyperlink" Target="https://worksheets.ru/" TargetMode="External"/><Relationship Id="rId50" Type="http://schemas.openxmlformats.org/officeDocument/2006/relationships/hyperlink" Target="https://quizizz.com/" TargetMode="External"/><Relationship Id="rId55" Type="http://schemas.openxmlformats.org/officeDocument/2006/relationships/hyperlink" Target="https://www.umaigra.com/" TargetMode="External"/><Relationship Id="rId76" Type="http://schemas.openxmlformats.org/officeDocument/2006/relationships/hyperlink" Target="https://www.zipgrade.com/" TargetMode="External"/><Relationship Id="rId97" Type="http://schemas.openxmlformats.org/officeDocument/2006/relationships/hyperlink" Target="https://genial.ly/" TargetMode="External"/><Relationship Id="rId104" Type="http://schemas.openxmlformats.org/officeDocument/2006/relationships/hyperlink" Target="https://teachermade.com/" TargetMode="External"/><Relationship Id="rId120" Type="http://schemas.openxmlformats.org/officeDocument/2006/relationships/hyperlink" Target="https://www.zipgrade.com/" TargetMode="External"/><Relationship Id="rId125" Type="http://schemas.openxmlformats.org/officeDocument/2006/relationships/hyperlink" Target="https://learningapps.org/" TargetMode="External"/><Relationship Id="rId141" Type="http://schemas.openxmlformats.org/officeDocument/2006/relationships/theme" Target="theme/theme1.xml"/><Relationship Id="rId7" Type="http://schemas.openxmlformats.org/officeDocument/2006/relationships/hyperlink" Target="https://nearpod.com/" TargetMode="External"/><Relationship Id="rId71" Type="http://schemas.openxmlformats.org/officeDocument/2006/relationships/hyperlink" Target="https://teachermade.com/" TargetMode="External"/><Relationship Id="rId92" Type="http://schemas.openxmlformats.org/officeDocument/2006/relationships/hyperlink" Target="https://learningapps.org/" TargetMode="External"/><Relationship Id="rId2" Type="http://schemas.openxmlformats.org/officeDocument/2006/relationships/numbering" Target="numbering.xml"/><Relationship Id="rId29" Type="http://schemas.openxmlformats.org/officeDocument/2006/relationships/hyperlink" Target="https://nearpod.com/" TargetMode="External"/><Relationship Id="rId24" Type="http://schemas.openxmlformats.org/officeDocument/2006/relationships/hyperlink" Target="https://www.liveworksheets.com/" TargetMode="External"/><Relationship Id="rId40" Type="http://schemas.openxmlformats.org/officeDocument/2006/relationships/hyperlink" Target="https://nearpod.com/" TargetMode="External"/><Relationship Id="rId45" Type="http://schemas.openxmlformats.org/officeDocument/2006/relationships/hyperlink" Target="https://worksheets.ru/" TargetMode="External"/><Relationship Id="rId66" Type="http://schemas.openxmlformats.org/officeDocument/2006/relationships/hyperlink" Target="https://www.umaigra.com/" TargetMode="External"/><Relationship Id="rId87" Type="http://schemas.openxmlformats.org/officeDocument/2006/relationships/hyperlink" Target="https://www.zipgrade.com/" TargetMode="External"/><Relationship Id="rId110" Type="http://schemas.openxmlformats.org/officeDocument/2006/relationships/hyperlink" Target="https://www.umaigra.com/" TargetMode="External"/><Relationship Id="rId115" Type="http://schemas.openxmlformats.org/officeDocument/2006/relationships/hyperlink" Target="https://teachermade.com/" TargetMode="External"/><Relationship Id="rId131" Type="http://schemas.openxmlformats.org/officeDocument/2006/relationships/hyperlink" Target="https://www.plickers.com/" TargetMode="External"/><Relationship Id="rId136" Type="http://schemas.openxmlformats.org/officeDocument/2006/relationships/hyperlink" Target="https://www.liveworksheets.com/" TargetMode="External"/><Relationship Id="rId61" Type="http://schemas.openxmlformats.org/officeDocument/2006/relationships/hyperlink" Target="https://quizizz.com/" TargetMode="External"/><Relationship Id="rId82" Type="http://schemas.openxmlformats.org/officeDocument/2006/relationships/hyperlink" Target="https://teachermade.com/" TargetMode="External"/><Relationship Id="rId19" Type="http://schemas.openxmlformats.org/officeDocument/2006/relationships/hyperlink" Target="https://www.plickers.com/" TargetMode="External"/><Relationship Id="rId14" Type="http://schemas.openxmlformats.org/officeDocument/2006/relationships/hyperlink" Target="https://udoba.org/" TargetMode="External"/><Relationship Id="rId30" Type="http://schemas.openxmlformats.org/officeDocument/2006/relationships/hyperlink" Target="https://www.plickers.com/" TargetMode="External"/><Relationship Id="rId35" Type="http://schemas.openxmlformats.org/officeDocument/2006/relationships/hyperlink" Target="https://www.liveworksheets.com/" TargetMode="External"/><Relationship Id="rId56" Type="http://schemas.openxmlformats.org/officeDocument/2006/relationships/hyperlink" Target="https://worksheets.ru/" TargetMode="External"/><Relationship Id="rId77" Type="http://schemas.openxmlformats.org/officeDocument/2006/relationships/hyperlink" Target="https://www.umaigra.com/" TargetMode="External"/><Relationship Id="rId100" Type="http://schemas.openxmlformats.org/officeDocument/2006/relationships/hyperlink" Target="https://worksheets.ru/" TargetMode="External"/><Relationship Id="rId105" Type="http://schemas.openxmlformats.org/officeDocument/2006/relationships/hyperlink" Target="https://quizizz.com/" TargetMode="External"/><Relationship Id="rId126" Type="http://schemas.openxmlformats.org/officeDocument/2006/relationships/hyperlink" Target="https://teachermad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1C536-ED8D-45B1-982A-643BC31DD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3046</TotalTime>
  <Pages>1</Pages>
  <Words>9759</Words>
  <Characters>55630</Characters>
  <Application>Microsoft Office Word</Application>
  <DocSecurity>0</DocSecurity>
  <Lines>463</Lines>
  <Paragraphs>130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777</cp:lastModifiedBy>
  <cp:revision>18</cp:revision>
  <dcterms:created xsi:type="dcterms:W3CDTF">2013-12-23T23:15:00Z</dcterms:created>
  <dcterms:modified xsi:type="dcterms:W3CDTF">2023-02-08T17:37:00Z</dcterms:modified>
  <cp:category/>
</cp:coreProperties>
</file>